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B7E" w:rsidRPr="00F76A5B" w:rsidRDefault="004B6B7E" w:rsidP="003343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F727C" w:rsidRPr="00F76A5B" w:rsidRDefault="003F727C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240" w:lineRule="auto"/>
        <w:ind w:left="680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И НАУКИ РТ</w:t>
      </w: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54" w:lineRule="exact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F727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Государственное автономное профессиональное</w:t>
      </w:r>
    </w:p>
    <w:p w:rsidR="003F727C" w:rsidRPr="00F76A5B" w:rsidRDefault="003F727C" w:rsidP="003F727C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851" w:right="720" w:hanging="291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образовательное учреждение</w:t>
      </w:r>
    </w:p>
    <w:p w:rsidR="003F727C" w:rsidRPr="00F76A5B" w:rsidRDefault="003F727C" w:rsidP="003F727C">
      <w:pPr>
        <w:widowControl w:val="0"/>
        <w:autoSpaceDE w:val="0"/>
        <w:autoSpaceDN w:val="0"/>
        <w:adjustRightInd w:val="0"/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3343CB" w:rsidRPr="00F76A5B" w:rsidRDefault="003343CB" w:rsidP="003343C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3343CB" w:rsidRPr="00F76A5B" w:rsidRDefault="003343CB" w:rsidP="003343CB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3CB" w:rsidRPr="00F76A5B" w:rsidRDefault="003343CB" w:rsidP="003343C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F6A" w:rsidRPr="00931F6A" w:rsidRDefault="00931F6A" w:rsidP="00931F6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931F6A" w:rsidRPr="00931F6A" w:rsidTr="00931F6A">
        <w:trPr>
          <w:trHeight w:val="1447"/>
        </w:trPr>
        <w:tc>
          <w:tcPr>
            <w:tcW w:w="5261" w:type="dxa"/>
          </w:tcPr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31F6A">
              <w:rPr>
                <w:rFonts w:ascii="Calibri" w:eastAsia="Calibri" w:hAnsi="Calibri" w:cs="Times New Roman"/>
              </w:rPr>
              <w:t xml:space="preserve"> 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931F6A" w:rsidRPr="00931F6A" w:rsidRDefault="00931F6A" w:rsidP="00931F6A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66336C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______________ А.К.Нуриева</w:t>
            </w:r>
          </w:p>
          <w:p w:rsidR="00931F6A" w:rsidRPr="00931F6A" w:rsidRDefault="00931F6A" w:rsidP="00931F6A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З.М.Давлетбаев.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66336C">
              <w:rPr>
                <w:rFonts w:ascii="Times New Roman" w:eastAsia="Calibri" w:hAnsi="Times New Roman" w:cs="Times New Roman"/>
                <w:sz w:val="24"/>
                <w:szCs w:val="24"/>
              </w:rPr>
              <w:t>___ 2025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31F6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31F6A" w:rsidRPr="00931F6A" w:rsidRDefault="00931F6A" w:rsidP="00931F6A">
            <w:pPr>
              <w:tabs>
                <w:tab w:val="left" w:pos="560"/>
              </w:tabs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31F6A" w:rsidRPr="00931F6A" w:rsidTr="00931F6A">
        <w:trPr>
          <w:trHeight w:val="1716"/>
        </w:trPr>
        <w:tc>
          <w:tcPr>
            <w:tcW w:w="5261" w:type="dxa"/>
          </w:tcPr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66336C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931F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931F6A" w:rsidRPr="00931F6A" w:rsidRDefault="00931F6A" w:rsidP="00931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97176" w:rsidRPr="00797176" w:rsidRDefault="00797176" w:rsidP="00797176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176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Согласовано"</w:t>
            </w:r>
          </w:p>
          <w:p w:rsidR="00797176" w:rsidRPr="00797176" w:rsidRDefault="00797176" w:rsidP="00797176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17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ИП "Тылсым"</w:t>
            </w:r>
          </w:p>
          <w:p w:rsidR="00931F6A" w:rsidRPr="00931F6A" w:rsidRDefault="00797176" w:rsidP="00797176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176">
              <w:rPr>
                <w:rFonts w:ascii="Times New Roman" w:eastAsia="Calibri" w:hAnsi="Times New Roman" w:cs="Times New Roman"/>
                <w:sz w:val="24"/>
                <w:szCs w:val="24"/>
              </w:rPr>
              <w:t>Л.И.Нурьязанова</w:t>
            </w:r>
          </w:p>
        </w:tc>
      </w:tr>
    </w:tbl>
    <w:p w:rsidR="004B6B7E" w:rsidRPr="00F76A5B" w:rsidRDefault="004B6B7E" w:rsidP="0056008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B6B7E" w:rsidRPr="00F76A5B" w:rsidRDefault="003F727C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Оценочные </w:t>
      </w:r>
      <w:r w:rsidR="00701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материалы </w:t>
      </w:r>
    </w:p>
    <w:p w:rsidR="00384A00" w:rsidRPr="00F76A5B" w:rsidRDefault="003F727C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профессиональному модулю 01</w:t>
      </w:r>
    </w:p>
    <w:p w:rsidR="00384A00" w:rsidRPr="00F76A5B" w:rsidRDefault="003F727C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«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и ведение процессов приготовления и подготовки к реализации полуфабрикатов для блюд, кулинарных изделий сложного ассортимента» </w:t>
      </w:r>
    </w:p>
    <w:p w:rsidR="003F727C" w:rsidRPr="00F76A5B" w:rsidRDefault="003F727C" w:rsidP="003F727C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27C" w:rsidRPr="00F76A5B" w:rsidRDefault="003F727C" w:rsidP="003F727C">
      <w:pPr>
        <w:spacing w:after="0" w:line="240" w:lineRule="auto"/>
        <w:ind w:right="11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по специальности  43.02.15 поварское и кондитерское дело</w:t>
      </w:r>
    </w:p>
    <w:p w:rsidR="00384A00" w:rsidRPr="00F76A5B" w:rsidRDefault="00384A00" w:rsidP="00FD2190">
      <w:pPr>
        <w:widowControl w:val="0"/>
        <w:spacing w:after="0" w:line="240" w:lineRule="auto"/>
        <w:contextualSpacing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3343CB" w:rsidRPr="00F76A5B" w:rsidRDefault="003343CB" w:rsidP="003343CB">
      <w:pPr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FD2190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Pr="00F76A5B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727C" w:rsidRDefault="003F727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F6A" w:rsidRDefault="00931F6A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1F6A" w:rsidRPr="00F76A5B" w:rsidRDefault="00931F6A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1D38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36C" w:rsidRDefault="0066336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36C" w:rsidRPr="00F76A5B" w:rsidRDefault="0066336C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3E1D38" w:rsidRPr="00F76A5B" w:rsidRDefault="003E1D38" w:rsidP="003343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3CB" w:rsidRPr="00F76A5B" w:rsidRDefault="003343CB" w:rsidP="00FD2190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2629" w:rsidRPr="00F76A5B" w:rsidRDefault="00B07591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Общие положения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07591" w:rsidRPr="00F76A5B" w:rsidRDefault="00B07591" w:rsidP="003F72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PMingLiU" w:hAnsi="Times New Roman" w:cs="Times New Roman"/>
          <w:sz w:val="24"/>
          <w:szCs w:val="24"/>
          <w:lang w:eastAsia="zh-TW"/>
        </w:rPr>
        <w:t>Результатом освоения профессионального модуля является готовность обучающегося к выполнению вида профессиональной деятельности «</w:t>
      </w:r>
      <w:r w:rsidR="003F727C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Pr="00F76A5B">
        <w:rPr>
          <w:rFonts w:ascii="Times New Roman" w:eastAsia="PMingLiU" w:hAnsi="Times New Roman" w:cs="Times New Roman"/>
          <w:sz w:val="24"/>
          <w:szCs w:val="24"/>
          <w:lang w:eastAsia="zh-TW"/>
        </w:rPr>
        <w:t>» и составляющих его профессиональных компетенций, а также общие компетенции, формирующиеся в процессе освоения образовательной программы в целом.</w:t>
      </w:r>
    </w:p>
    <w:p w:rsidR="00B07591" w:rsidRPr="00F76A5B" w:rsidRDefault="00B07591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освоен / не освоен».</w:t>
      </w:r>
    </w:p>
    <w:p w:rsidR="00B07591" w:rsidRPr="00F76A5B" w:rsidRDefault="00B07591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</w:t>
      </w:r>
      <w:r w:rsidR="00B76D1D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точной аттестации по модулю .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67AE8" w:rsidRPr="00F76A5B" w:rsidRDefault="00F67AE8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Показатели оценки результатов освоения профессионального модуля, формы и методы контроля и оценки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67AE8" w:rsidRPr="00F76A5B" w:rsidRDefault="00F67AE8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tbl>
      <w:tblPr>
        <w:tblpPr w:leftFromText="180" w:rightFromText="180" w:vertAnchor="text" w:horzAnchor="page" w:tblpX="251" w:tblpY="139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5487"/>
        <w:gridCol w:w="2694"/>
      </w:tblGrid>
      <w:tr w:rsidR="003F727C" w:rsidRPr="00F76A5B" w:rsidTr="00D06E0B">
        <w:trPr>
          <w:trHeight w:val="1550"/>
        </w:trPr>
        <w:tc>
          <w:tcPr>
            <w:tcW w:w="3126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487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4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3F727C" w:rsidRPr="00F76A5B" w:rsidTr="003F727C">
        <w:trPr>
          <w:trHeight w:val="276"/>
        </w:trPr>
        <w:tc>
          <w:tcPr>
            <w:tcW w:w="3126" w:type="dxa"/>
          </w:tcPr>
          <w:p w:rsidR="003F727C" w:rsidRPr="00F76A5B" w:rsidRDefault="003F727C" w:rsidP="003F727C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1.1  </w:t>
            </w:r>
          </w:p>
          <w:p w:rsidR="003F727C" w:rsidRPr="00F76A5B" w:rsidRDefault="003F727C" w:rsidP="003F727C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3F727C" w:rsidRPr="00F76A5B" w:rsidRDefault="003F727C" w:rsidP="003F727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7" w:type="dxa"/>
          </w:tcPr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всех действий по </w:t>
            </w:r>
            <w:r w:rsidRPr="00F76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организации подготовки  рабочих мест, оборудования, сырья, материалов </w:t>
            </w: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оптимальный выбор и целевое, безопасное использование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распределения заданий между подчиненными в их квалификации;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организации хранения сырья, продуктов, готовых полуфабрикатов требованиям регламентов (соблюдение температурного режима, товарного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соседства в холодильном оборудовании, правильность упаковки, складирования);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правильная, в соответствии с инструкциями, безопасная правка ножей;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соответствие заданию ведение расчетов  потребности в сырье, продуктах;</w:t>
            </w:r>
          </w:p>
          <w:p w:rsidR="003F727C" w:rsidRPr="00F76A5B" w:rsidRDefault="003F727C" w:rsidP="00D55CC4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4" w:type="dxa"/>
            <w:vMerge w:val="restart"/>
          </w:tcPr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 для самостоятельной работы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и 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производственной практикам</w:t>
            </w:r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27C" w:rsidRPr="00F76A5B" w:rsidTr="003F727C">
        <w:tc>
          <w:tcPr>
            <w:tcW w:w="3126" w:type="dxa"/>
          </w:tcPr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1.2.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3F727C" w:rsidRPr="00F76A5B" w:rsidRDefault="003F727C" w:rsidP="003F727C">
            <w:pPr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7" w:type="dxa"/>
          </w:tcPr>
          <w:p w:rsidR="003F727C" w:rsidRPr="00F76A5B" w:rsidRDefault="003F727C" w:rsidP="003F72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основных продуктов и дополнительных ингредиентов, в том числе специй, приправ,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точное распознавание недоброкачественных продуктов;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демонстрация навыков работы с ножом, механическим оборудованием, оборудованием для вакуумирования, упаковки;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3F727C" w:rsidRPr="00F76A5B" w:rsidRDefault="003F727C" w:rsidP="00D55CC4">
            <w:pPr>
              <w:numPr>
                <w:ilvl w:val="0"/>
                <w:numId w:val="35"/>
              </w:numPr>
              <w:spacing w:after="0" w:line="240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корректное использование цветных разделочных досок;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использование контейнеров для органических и неорганических отходов;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3F727C" w:rsidRPr="00F76A5B" w:rsidRDefault="003F727C" w:rsidP="00D55CC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времени выполнения работ нормативам;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соответствие массы обработанного сырья, приготовленных полуфабрикатов требованиям действующих норм, рецептуре; 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внешнего вида готовых полуфабрикатов требованиям рецептуры;</w:t>
            </w:r>
          </w:p>
          <w:p w:rsidR="003F727C" w:rsidRPr="00F76A5B" w:rsidRDefault="003F727C" w:rsidP="00D55CC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2694" w:type="dxa"/>
            <w:vMerge/>
          </w:tcPr>
          <w:p w:rsidR="003F727C" w:rsidRPr="00F76A5B" w:rsidRDefault="003F727C" w:rsidP="003F7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27C" w:rsidRPr="00F76A5B" w:rsidTr="003F727C">
        <w:tc>
          <w:tcPr>
            <w:tcW w:w="3126" w:type="dxa"/>
          </w:tcPr>
          <w:p w:rsidR="003F727C" w:rsidRPr="00F76A5B" w:rsidRDefault="003F727C" w:rsidP="003F7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1.4.</w:t>
            </w:r>
          </w:p>
          <w:p w:rsidR="003F727C" w:rsidRPr="00F76A5B" w:rsidRDefault="003F727C" w:rsidP="003F7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5487" w:type="dxa"/>
          </w:tcPr>
          <w:p w:rsidR="003F727C" w:rsidRPr="00F76A5B" w:rsidRDefault="003F727C" w:rsidP="00D55CC4">
            <w:pPr>
              <w:numPr>
                <w:ilvl w:val="0"/>
                <w:numId w:val="3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дополнительных ингредиентов виду основного сырья;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баланса жировых и вкусовых компонентов;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276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оформления акта проработки новой или адаптированной рецептуры;</w:t>
            </w:r>
          </w:p>
          <w:p w:rsidR="003F727C" w:rsidRPr="00F76A5B" w:rsidRDefault="003F727C" w:rsidP="00D55CC4">
            <w:pPr>
              <w:widowControl w:val="0"/>
              <w:numPr>
                <w:ilvl w:val="0"/>
                <w:numId w:val="39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оптимальность выбора способа презентации результатов проработки (полуфабрикат, разработанную документацию);</w:t>
            </w:r>
          </w:p>
          <w:p w:rsidR="003F727C" w:rsidRPr="00F76A5B" w:rsidRDefault="003F727C" w:rsidP="00D55CC4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694" w:type="dxa"/>
          </w:tcPr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 для самостоятельной работы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Промежуточная аттестация</w:t>
            </w: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экзамена по модулю;</w:t>
            </w:r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3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</w:p>
          <w:p w:rsidR="00931F6A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1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931F6A" w:rsidRPr="003538F1" w:rsidRDefault="00931F6A" w:rsidP="00931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1F6A" w:rsidRPr="003538F1" w:rsidRDefault="00931F6A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27C" w:rsidRPr="00F76A5B" w:rsidRDefault="003F727C" w:rsidP="003F727C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сложных ситуаций при решении задач профессиональной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4" w:type="dxa"/>
            <w:vMerge w:val="restart"/>
          </w:tcPr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для практических/ лабораторных занятий;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практических заданий на зачете/экзамене по МДК;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экзамена по модулю;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экспертная оценка защиты отчетов по учебной и производственной 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практикам.</w:t>
            </w:r>
          </w:p>
          <w:p w:rsidR="00692E5D" w:rsidRPr="00F76A5B" w:rsidRDefault="00692E5D" w:rsidP="00701C1E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ОК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оптимальность планирования информационного поиска из широкого набора источников,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692E5D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адекватность интерпретации полученной информации в контексте профессиональной деятельности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  <w:vAlign w:val="bottom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03 Планировать и реализовывать собственное профессиональное и личностное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адекватность применения современной научной профессиональной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04 Эффективно взаимодействовать и работать в коллективе и команде;</w:t>
            </w:r>
          </w:p>
          <w:p w:rsidR="00692E5D" w:rsidRPr="008947B1" w:rsidRDefault="00692E5D" w:rsidP="00701C1E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профессиональной деятельность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  <w:vAlign w:val="bottom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 Осуществлять устную и письменную коммуникацию на государственном языке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устного и письменного изложения своих мыслей по профессиональной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  <w:vAlign w:val="bottom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 Проявлять гражданско-патриотическую позицию, демонстрировать осознанное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692E5D" w:rsidRPr="008947B1" w:rsidRDefault="00692E5D" w:rsidP="00701C1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7 Содействовать сохранению окружающей среды, ресурсосбережению, применять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знания об изменении климата, принципы бережливого производства, эффективно действовать в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чрезвычайных ситуациях;</w:t>
            </w:r>
          </w:p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точность соблюдения правил экологической безопасности при ведении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2E5D" w:rsidRPr="00F76A5B" w:rsidTr="00701C1E">
        <w:tc>
          <w:tcPr>
            <w:tcW w:w="3126" w:type="dxa"/>
          </w:tcPr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9 Пользоваться профессиональной документацией на государственном и иностранном языках.</w:t>
            </w:r>
          </w:p>
          <w:p w:rsidR="00692E5D" w:rsidRPr="008947B1" w:rsidRDefault="00692E5D" w:rsidP="00701C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692E5D" w:rsidRPr="008947B1" w:rsidRDefault="00692E5D" w:rsidP="00701C1E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5487" w:type="dxa"/>
          </w:tcPr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применения нормативной документации в профессиональной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692E5D" w:rsidRPr="008947B1" w:rsidRDefault="00692E5D" w:rsidP="00701C1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2694" w:type="dxa"/>
            <w:vMerge/>
          </w:tcPr>
          <w:p w:rsidR="00692E5D" w:rsidRPr="003538F1" w:rsidRDefault="00692E5D" w:rsidP="00931F6A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F727C" w:rsidRPr="00F76A5B" w:rsidRDefault="003F727C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727C" w:rsidRPr="00F76A5B" w:rsidRDefault="003F727C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B7E" w:rsidRPr="00F76A5B" w:rsidRDefault="004B6B7E" w:rsidP="00FD219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1536" w:rsidRPr="00F76A5B" w:rsidRDefault="00821536" w:rsidP="00FD219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pacing w:val="-4"/>
          <w:sz w:val="24"/>
          <w:szCs w:val="24"/>
          <w:u w:val="single"/>
          <w:lang w:eastAsia="ru-RU"/>
        </w:rPr>
      </w:pPr>
    </w:p>
    <w:p w:rsidR="002C4A84" w:rsidRPr="00F76A5B" w:rsidRDefault="002C4A84" w:rsidP="00B50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p w:rsidR="003F727C" w:rsidRPr="00F76A5B" w:rsidRDefault="001A684E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F727C" w:rsidRPr="00F76A5B">
        <w:rPr>
          <w:rFonts w:ascii="Times New Roman" w:eastAsia="Times New Roman" w:hAnsi="Times New Roman" w:cs="Times New Roman"/>
          <w:sz w:val="24"/>
          <w:szCs w:val="24"/>
          <w:u w:color="000000"/>
        </w:rPr>
        <w:t>разработке ассортимента полуфабрикатов;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color="000000"/>
        </w:rPr>
        <w:t>разработке, адаптации рецептур полуфабрикатов с учетом взаимозаменяемости сырья, продуктов, изменения выхода полуфабрикатов;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упаковке, хранении готовой продукции и обработанного сырья с учетом требований к безопасности;</w:t>
      </w:r>
    </w:p>
    <w:p w:rsidR="003F727C" w:rsidRPr="00F76A5B" w:rsidRDefault="003F727C" w:rsidP="003F727C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контроле качества и безопасности обработанного сырья и полуфабрикатов;</w:t>
      </w:r>
    </w:p>
    <w:p w:rsidR="003F727C" w:rsidRPr="00F76A5B" w:rsidRDefault="003F727C" w:rsidP="003F7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контроле хранения и расхода продуктов.</w:t>
      </w:r>
    </w:p>
    <w:p w:rsidR="001B19EE" w:rsidRPr="00F76A5B" w:rsidRDefault="001A684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19EE" w:rsidRPr="00F76A5B">
        <w:rPr>
          <w:rFonts w:ascii="Times New Roman" w:eastAsia="Times New Roman" w:hAnsi="Times New Roman" w:cs="Times New Roman"/>
          <w:sz w:val="24"/>
          <w:szCs w:val="24"/>
        </w:rPr>
        <w:t>рецептуры полуфабрикатов в зависимости от изменения спроса;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оценивать их качество и соответствие технологическим требованиям;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применять регламенты, стандарты и нормативно-техническую документацию, соблюдать санитарно-эпидемиологические требования;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соблюдать правила сочетаемости, взаимозаменяемости основного сырья и дополнительных ингредиентов, применения ароматических веществ;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</w:r>
    </w:p>
    <w:p w:rsidR="001B19EE" w:rsidRPr="00F76A5B" w:rsidRDefault="001B19EE" w:rsidP="001B1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организовывать их упаковку на вынос, хранение с учетом требований к безопасности готовой продукции</w:t>
      </w:r>
    </w:p>
    <w:p w:rsidR="001B19EE" w:rsidRPr="00F76A5B" w:rsidRDefault="001A684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19EE" w:rsidRPr="00F76A5B">
        <w:rPr>
          <w:rFonts w:ascii="Times New Roman" w:eastAsia="Times New Roman" w:hAnsi="Times New Roman" w:cs="Times New Roman"/>
          <w:sz w:val="24"/>
          <w:szCs w:val="24"/>
        </w:rPr>
        <w:t>требования охраны труда, пожарной безопасности и производственной санитарии в организации питания;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ассортимент, требования к качеству, условиям и срокам хранения традиционных, экзотических и редких видов сырья, изготовленных из них полуфабрикатов;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lastRenderedPageBreak/>
        <w:t>рецептуру, методы обработки экзотических и редких видов сырья, приготовления полуфабрикатов сложного ассортимента;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способы сокращения потерь в процессе обработки сырья и приготовлении полуфабрикатов;</w:t>
      </w:r>
    </w:p>
    <w:p w:rsidR="001B19EE" w:rsidRPr="00F76A5B" w:rsidRDefault="001B19EE" w:rsidP="001B19EE">
      <w:pPr>
        <w:spacing w:after="0" w:line="240" w:lineRule="auto"/>
        <w:ind w:firstLine="7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правила охлаждения, замораживания, условия и сроки хранения обработанного сырья, продуктов, готовых полуфабрикатов;</w:t>
      </w:r>
    </w:p>
    <w:p w:rsidR="00F52629" w:rsidRPr="00F76A5B" w:rsidRDefault="001B19EE" w:rsidP="001B1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правила составления заявок на продукты</w:t>
      </w:r>
    </w:p>
    <w:p w:rsidR="001B19EE" w:rsidRPr="00F76A5B" w:rsidRDefault="001B19EE" w:rsidP="001B19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72D5" w:rsidRPr="00F76A5B" w:rsidRDefault="00E072D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Формы контроля и оценивания элементов профессионального модуля</w:t>
      </w:r>
    </w:p>
    <w:p w:rsidR="00E072D5" w:rsidRPr="00F76A5B" w:rsidRDefault="00E072D5" w:rsidP="00FD2190">
      <w:pPr>
        <w:spacing w:after="0" w:line="240" w:lineRule="auto"/>
        <w:ind w:left="-181" w:firstLine="9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072D5" w:rsidRPr="00F76A5B" w:rsidRDefault="00E072D5" w:rsidP="00FD2190">
      <w:pPr>
        <w:spacing w:after="0" w:line="240" w:lineRule="auto"/>
        <w:ind w:firstLine="7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освоения профессионального модуля предусмотрены следующие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промежуточной аттестации </w:t>
      </w:r>
    </w:p>
    <w:p w:rsidR="00E072D5" w:rsidRPr="00F76A5B" w:rsidRDefault="00E072D5" w:rsidP="00FD21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9"/>
        <w:gridCol w:w="4359"/>
        <w:gridCol w:w="2616"/>
      </w:tblGrid>
      <w:tr w:rsidR="00E072D5" w:rsidRPr="00F76A5B" w:rsidTr="00B32FA2">
        <w:trPr>
          <w:jc w:val="center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ind w:left="-97" w:firstLine="9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профессионального</w:t>
            </w:r>
            <w:r w:rsidR="004B6B7E"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76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6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оценивания по видам контроля</w:t>
            </w:r>
          </w:p>
        </w:tc>
      </w:tr>
      <w:tr w:rsidR="00E072D5" w:rsidRPr="00F76A5B" w:rsidTr="004B6B7E">
        <w:trPr>
          <w:jc w:val="center"/>
        </w:trPr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2D5" w:rsidRPr="00F76A5B" w:rsidRDefault="00E072D5" w:rsidP="00FD21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01.01. </w:t>
            </w:r>
            <w:r w:rsidR="001B19EE" w:rsidRPr="00F76A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CB3A80" w:rsidRPr="00F76A5B" w:rsidRDefault="00CB3A80" w:rsidP="00CB3A80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зачёт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01.02. </w:t>
            </w:r>
            <w:r w:rsidR="001B19EE" w:rsidRPr="00F76A5B">
              <w:rPr>
                <w:rFonts w:ascii="Times New Roman" w:eastAsia="Times New Roman" w:hAnsi="Times New Roman" w:cs="Times New Roman"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="001B19E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907E65" w:rsidRPr="00F76A5B" w:rsidRDefault="00907E65" w:rsidP="00A3719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D13A04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 01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 заданий по учебной </w:t>
            </w:r>
            <w:r w:rsidR="008A4B8A"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практике</w:t>
            </w: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3719A" w:rsidRPr="00F76A5B" w:rsidRDefault="00A3719A" w:rsidP="00A3719A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Дифференцированный зачёт </w:t>
            </w:r>
          </w:p>
        </w:tc>
      </w:tr>
      <w:tr w:rsidR="00907E6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A5B">
              <w:rPr>
                <w:rFonts w:ascii="Times New Roman" w:eastAsia="Calibri" w:hAnsi="Times New Roman" w:cs="Times New Roman"/>
                <w:sz w:val="24"/>
                <w:szCs w:val="24"/>
              </w:rPr>
              <w:t>ПП 01.Производственная практика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A3719A" w:rsidRPr="00F76A5B" w:rsidRDefault="00A3719A" w:rsidP="00A3719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907E65" w:rsidRPr="00F76A5B" w:rsidRDefault="00907E65" w:rsidP="00907E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зачет: защита отчета по практике.</w:t>
            </w:r>
          </w:p>
          <w:p w:rsidR="00907E65" w:rsidRPr="00F76A5B" w:rsidRDefault="00907E65" w:rsidP="00FD219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072D5" w:rsidRPr="00F76A5B" w:rsidTr="004B6B7E">
        <w:trPr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907E65" w:rsidP="00FD219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E072D5" w:rsidP="00FD219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2D5" w:rsidRPr="00F76A5B" w:rsidRDefault="00907E65" w:rsidP="00FD2190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</w:tr>
    </w:tbl>
    <w:p w:rsidR="00F52629" w:rsidRPr="00F76A5B" w:rsidRDefault="00F52629" w:rsidP="00FD219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6B7E" w:rsidRPr="00F76A5B" w:rsidRDefault="004B6B7E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Контрольно-оценочные материалы</w:t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Текущий контроль</w:t>
      </w:r>
    </w:p>
    <w:p w:rsidR="00857679" w:rsidRPr="00F76A5B" w:rsidRDefault="00857679" w:rsidP="008576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4.1Оценка освоения теоретического курса профессионального модуля.</w:t>
      </w:r>
    </w:p>
    <w:p w:rsidR="00857679" w:rsidRPr="00F76A5B" w:rsidRDefault="00857679" w:rsidP="008576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Общие положения</w:t>
      </w:r>
    </w:p>
    <w:p w:rsidR="00857679" w:rsidRPr="00F76A5B" w:rsidRDefault="00857679" w:rsidP="008576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оценки теоретического курса профессионального модуля является оценка умений и знаний.</w:t>
      </w:r>
    </w:p>
    <w:p w:rsidR="00857679" w:rsidRPr="00F76A5B" w:rsidRDefault="00857679" w:rsidP="00857679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857679" w:rsidRPr="00F76A5B" w:rsidRDefault="00857679" w:rsidP="00857679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F76A5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лабораторных, практических занятиях,  по результатам самостоятельной работы обучающихся</w:t>
      </w: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C4A84" w:rsidRPr="00F76A5B" w:rsidRDefault="002C4A84" w:rsidP="00857679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F76A5B">
        <w:rPr>
          <w:sz w:val="24"/>
          <w:szCs w:val="24"/>
        </w:rPr>
        <w:t xml:space="preserve"> </w:t>
      </w:r>
      <w:r w:rsidR="003E1D38"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</w:t>
      </w:r>
      <w:r w:rsidRPr="00F76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темам МДК</w:t>
      </w:r>
    </w:p>
    <w:p w:rsidR="002C4A84" w:rsidRPr="00F76A5B" w:rsidRDefault="002C4A84" w:rsidP="002C4A84">
      <w:pPr>
        <w:pStyle w:val="Bodytext21"/>
        <w:shd w:val="clear" w:color="auto" w:fill="auto"/>
        <w:spacing w:after="300"/>
        <w:ind w:left="120" w:right="920"/>
        <w:jc w:val="both"/>
        <w:rPr>
          <w:rFonts w:eastAsia="Arial Unicode MS"/>
          <w:sz w:val="24"/>
          <w:szCs w:val="24"/>
          <w:lang w:eastAsia="ru-RU"/>
        </w:rPr>
      </w:pPr>
      <w:r w:rsidRPr="00F76A5B">
        <w:rPr>
          <w:rFonts w:eastAsia="Arial Unicode MS"/>
          <w:sz w:val="24"/>
          <w:szCs w:val="24"/>
          <w:lang w:eastAsia="ru-RU"/>
        </w:rPr>
        <w:t xml:space="preserve">Инструкция по проведению </w:t>
      </w:r>
      <w:r w:rsidR="00292228" w:rsidRPr="00F76A5B">
        <w:rPr>
          <w:rFonts w:eastAsia="Arial Unicode MS"/>
          <w:sz w:val="24"/>
          <w:szCs w:val="24"/>
          <w:lang w:eastAsia="ru-RU"/>
        </w:rPr>
        <w:t>текущего</w:t>
      </w:r>
      <w:r w:rsidR="001A684E" w:rsidRPr="00F76A5B">
        <w:rPr>
          <w:rFonts w:eastAsia="Arial Unicode MS"/>
          <w:sz w:val="24"/>
          <w:szCs w:val="24"/>
          <w:lang w:eastAsia="ru-RU"/>
        </w:rPr>
        <w:t xml:space="preserve"> контроля </w:t>
      </w:r>
      <w:r w:rsidR="00292228" w:rsidRPr="00F76A5B">
        <w:rPr>
          <w:rFonts w:eastAsia="Arial Unicode MS"/>
          <w:sz w:val="24"/>
          <w:szCs w:val="24"/>
          <w:lang w:eastAsia="ru-RU"/>
        </w:rPr>
        <w:t xml:space="preserve"> </w:t>
      </w:r>
      <w:r w:rsidRPr="00F76A5B">
        <w:rPr>
          <w:rFonts w:eastAsia="Arial Unicode MS"/>
          <w:sz w:val="24"/>
          <w:szCs w:val="24"/>
          <w:lang w:eastAsia="ru-RU"/>
        </w:rPr>
        <w:t xml:space="preserve">по </w:t>
      </w:r>
      <w:r w:rsidRPr="00F76A5B">
        <w:rPr>
          <w:rFonts w:eastAsia="Arial Unicode MS"/>
          <w:sz w:val="24"/>
          <w:szCs w:val="24"/>
          <w:u w:val="single"/>
          <w:lang w:eastAsia="ru-RU"/>
        </w:rPr>
        <w:t xml:space="preserve">МДК.01.01. </w:t>
      </w:r>
      <w:r w:rsidR="001B19EE" w:rsidRPr="00F76A5B">
        <w:rPr>
          <w:rFonts w:eastAsia="Times New Roman"/>
          <w:iCs/>
          <w:sz w:val="24"/>
          <w:szCs w:val="24"/>
          <w:lang w:eastAsia="ru-RU"/>
        </w:rPr>
        <w:t>Организация процессов приготовления, подготовки к реализации кулинарных полуфабрикатов изделий и закусок</w:t>
      </w:r>
    </w:p>
    <w:p w:rsidR="002C4A84" w:rsidRPr="00F76A5B" w:rsidRDefault="002C4A84" w:rsidP="002C4A84">
      <w:pPr>
        <w:spacing w:after="304" w:line="322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выполнен в форме тестов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ых заданий в первой части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, и практическог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 задания во второй части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. Тестовое задание выполнено в двух вари</w:t>
      </w:r>
      <w:r w:rsidR="00600538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антах. Каждый вариант содержит 10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вопросов и 3-4 варианта ответа. Каждый правильный ответ оценивается в 1 балл. Максимальное количество баллов - 10. Практическая часть зачета имеет форму ситуационной задачи на расчет сырья. Для выполнения данного задания необходимы данные из сборника рецептур.</w:t>
      </w:r>
    </w:p>
    <w:p w:rsidR="002C4A84" w:rsidRPr="00F76A5B" w:rsidRDefault="002C4A84" w:rsidP="002C4A84">
      <w:pPr>
        <w:spacing w:after="0" w:line="317" w:lineRule="exact"/>
        <w:ind w:left="120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Критерии оценивания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«5» : 1 задание - 95- 100% правильных ответов и 2 задание выполнено верно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«4»: 1 задание - 94- 70% правильных ответов и 2 задание выполнено с небольшим отклонением</w:t>
      </w:r>
    </w:p>
    <w:p w:rsidR="002C4A84" w:rsidRPr="00F76A5B" w:rsidRDefault="002C4A84" w:rsidP="002C4A84">
      <w:pPr>
        <w:spacing w:after="0" w:line="317" w:lineRule="exact"/>
        <w:ind w:left="120" w:right="5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«3»: 1 задание - 69- 50% правильных ответов и 2 задание не выполнено или выполнено с ошибкой</w:t>
      </w:r>
    </w:p>
    <w:p w:rsidR="002C4A84" w:rsidRPr="00F76A5B" w:rsidRDefault="002C4A84" w:rsidP="002C4A84">
      <w:pPr>
        <w:spacing w:after="338" w:line="317" w:lineRule="exact"/>
        <w:ind w:left="120" w:right="14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«2» 1 задание : 49% и менее правильных ответов, задание 2 не выполнено</w:t>
      </w:r>
    </w:p>
    <w:p w:rsidR="002C4A84" w:rsidRPr="00F76A5B" w:rsidRDefault="002C4A84" w:rsidP="002C4A84">
      <w:pPr>
        <w:spacing w:after="342" w:line="270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Правильные ответы:</w:t>
      </w:r>
    </w:p>
    <w:p w:rsidR="002C4A84" w:rsidRPr="00F76A5B" w:rsidRDefault="002C4A84" w:rsidP="002C4A84">
      <w:pPr>
        <w:spacing w:after="606" w:line="270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8"/>
        <w:gridCol w:w="1368"/>
        <w:gridCol w:w="1387"/>
        <w:gridCol w:w="946"/>
        <w:gridCol w:w="451"/>
        <w:gridCol w:w="475"/>
        <w:gridCol w:w="835"/>
        <w:gridCol w:w="667"/>
        <w:gridCol w:w="533"/>
        <w:gridCol w:w="269"/>
        <w:gridCol w:w="312"/>
        <w:gridCol w:w="442"/>
        <w:gridCol w:w="139"/>
        <w:gridCol w:w="667"/>
      </w:tblGrid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EB6F9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653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322" w:lineRule="exact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Биточки котлеты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974"/>
          <w:jc w:val="center"/>
        </w:trPr>
        <w:tc>
          <w:tcPr>
            <w:tcW w:w="986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2C4A84" w:rsidRPr="00F76A5B" w:rsidTr="00C85D62">
        <w:trPr>
          <w:trHeight w:val="336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EB6F9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2C4A84" w:rsidRPr="00F76A5B" w:rsidTr="00C85D62">
        <w:trPr>
          <w:trHeight w:val="33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C4A84" w:rsidRPr="00F76A5B" w:rsidTr="00C85D62">
        <w:trPr>
          <w:trHeight w:val="341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запеканка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1B19EE" w:rsidP="002C4A84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A84" w:rsidRPr="00F76A5B" w:rsidRDefault="002C4A84" w:rsidP="002C4A8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C4A84" w:rsidRPr="00F76A5B" w:rsidRDefault="002C4A84" w:rsidP="002C4A84">
      <w:pPr>
        <w:spacing w:after="0" w:line="240" w:lineRule="auto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C4A84" w:rsidRPr="00F76A5B" w:rsidRDefault="002C4A84" w:rsidP="002C4A84">
      <w:pPr>
        <w:keepNext/>
        <w:keepLines/>
        <w:spacing w:after="0" w:line="322" w:lineRule="exact"/>
        <w:ind w:left="20" w:right="1140" w:firstLine="1340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2C4A84" w:rsidRPr="00F76A5B" w:rsidRDefault="002C4A84" w:rsidP="002C4A84">
      <w:pPr>
        <w:spacing w:after="0" w:line="322" w:lineRule="exact"/>
        <w:ind w:left="4260" w:right="444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 Задание 1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7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Совокупность блюд кулинарных изделий и кулинарных полуфабрикатов</w:t>
      </w:r>
    </w:p>
    <w:p w:rsidR="002C4A84" w:rsidRPr="00F76A5B" w:rsidRDefault="002C4A84" w:rsidP="00810665">
      <w:pPr>
        <w:numPr>
          <w:ilvl w:val="1"/>
          <w:numId w:val="28"/>
        </w:numPr>
        <w:tabs>
          <w:tab w:val="left" w:pos="39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полуфабрикат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Б) кулинарное блюдо</w:t>
      </w:r>
    </w:p>
    <w:p w:rsidR="002C4A84" w:rsidRPr="00F76A5B" w:rsidRDefault="002C4A84" w:rsidP="00810665">
      <w:pPr>
        <w:numPr>
          <w:ilvl w:val="1"/>
          <w:numId w:val="28"/>
        </w:numPr>
        <w:tabs>
          <w:tab w:val="left" w:pos="38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сырье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Г)кулинарная продукция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1407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вид предприятия работающий на п/ф высокой степени готовности и готовых охлажденных блюдах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заготовочные б) доготовочные в) любые из перечисленных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89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цехов относится мясной цех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заготовочный б) доготовочный в) специализированный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98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 оборудование используемое для механической обработки овощей А) универсальный привод б) коренчатый нож в) МОК - 125 г) ручная овощечистка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C4A84" w:rsidRPr="00F76A5B" w:rsidRDefault="002C4A84" w:rsidP="002C4A84">
      <w:pPr>
        <w:tabs>
          <w:tab w:val="left" w:leader="underscore" w:pos="9231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125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298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 в каком цеху устанавливается оборудование МИМ 200 , и для какой цели</w:t>
      </w:r>
    </w:p>
    <w:p w:rsidR="002C4A84" w:rsidRPr="00F76A5B" w:rsidRDefault="002C4A84" w:rsidP="002C4A84">
      <w:pPr>
        <w:tabs>
          <w:tab w:val="left" w:leader="underscore" w:pos="9562"/>
        </w:tabs>
        <w:spacing w:after="296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1412"/>
        </w:tabs>
        <w:spacing w:after="0" w:line="326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санитарные требования предъявляемые к деревянным разделочным</w:t>
      </w:r>
    </w:p>
    <w:p w:rsidR="002C4A84" w:rsidRPr="00F76A5B" w:rsidRDefault="002C4A84" w:rsidP="002C4A84">
      <w:pPr>
        <w:tabs>
          <w:tab w:val="left" w:leader="underscore" w:pos="9548"/>
        </w:tabs>
        <w:spacing w:after="304" w:line="326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доскам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303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рыбы используется пластиковая разделочная доска А) красная б)синяя в) зеленая г) желтая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375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с острым и коротким лезвием А) Для ручной очистки овощей Б) для отрезания плавников рыбы в) для снятия филе г) для любых целей</w:t>
      </w:r>
    </w:p>
    <w:p w:rsidR="002C4A84" w:rsidRPr="00F76A5B" w:rsidRDefault="002C4A84" w:rsidP="00810665">
      <w:pPr>
        <w:numPr>
          <w:ilvl w:val="0"/>
          <w:numId w:val="28"/>
        </w:numPr>
        <w:tabs>
          <w:tab w:val="left" w:pos="442"/>
        </w:tabs>
        <w:spacing w:after="0" w:line="322" w:lineRule="exact"/>
        <w:ind w:left="20" w:right="4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Какие овощи очищают на специальном рабочем месте с вытяжным шкафом А) зеленый лук Б) репчатый лук в) редис г) для любых целей</w:t>
      </w:r>
    </w:p>
    <w:p w:rsidR="002C4A84" w:rsidRPr="00F76A5B" w:rsidRDefault="002C4A84" w:rsidP="002C4A84">
      <w:pPr>
        <w:spacing w:after="341" w:line="322" w:lineRule="exact"/>
        <w:ind w:right="444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C4A84" w:rsidRPr="00F76A5B" w:rsidRDefault="002C4A84" w:rsidP="002C4A84">
      <w:pPr>
        <w:spacing w:after="0" w:line="270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очищенной свеклы получится из 150 кг свеклы весом брутто в декабре?</w:t>
      </w:r>
    </w:p>
    <w:p w:rsidR="002C4A84" w:rsidRPr="00F76A5B" w:rsidRDefault="002C4A84" w:rsidP="002C4A84">
      <w:pPr>
        <w:spacing w:after="0" w:line="270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2C4A84" w:rsidRPr="00F76A5B" w:rsidRDefault="002C4A84" w:rsidP="002C4A84">
      <w:pPr>
        <w:tabs>
          <w:tab w:val="left" w:pos="9639"/>
        </w:tabs>
        <w:spacing w:after="304" w:line="326" w:lineRule="exact"/>
        <w:ind w:right="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2вариант</w:t>
      </w:r>
    </w:p>
    <w:p w:rsidR="002C4A84" w:rsidRPr="00F76A5B" w:rsidRDefault="002C4A84" w:rsidP="002C4A84">
      <w:pPr>
        <w:tabs>
          <w:tab w:val="left" w:pos="9639"/>
        </w:tabs>
        <w:spacing w:after="304" w:line="326" w:lineRule="exact"/>
        <w:ind w:right="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Задание 1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Найдите правильный ответ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Сочетание пищевых продуктов прошедших кулинарную обработку и готовых к употреблению с учетом порционирования и оформления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9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полуфабрикат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Б) кулинарное блюдо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8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сырье</w:t>
      </w:r>
    </w:p>
    <w:p w:rsidR="002C4A84" w:rsidRPr="00F76A5B" w:rsidRDefault="002C4A84" w:rsidP="002C4A84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Г)кулинарная продукция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4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предприятия относится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комбинат питания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заготовочные б) доготовочные в) любые из перечисленных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145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оборудование не входящее в состав овощного цеха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8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МОК 125 б) овощерезательная машина</w:t>
      </w:r>
    </w:p>
    <w:p w:rsidR="002C4A84" w:rsidRPr="00F76A5B" w:rsidRDefault="002C4A84" w:rsidP="00810665">
      <w:pPr>
        <w:numPr>
          <w:ilvl w:val="1"/>
          <w:numId w:val="29"/>
        </w:numPr>
        <w:tabs>
          <w:tab w:val="left" w:pos="37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универсальный привод г) протирочный механизм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 оборудование, используемое для механической обработки овощей А) универсальный привод б) коренчатый нож в) МОК - 125 г) ручная овощечистка</w:t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C4A84" w:rsidRPr="00F76A5B" w:rsidRDefault="002C4A84" w:rsidP="002C4A84">
      <w:pPr>
        <w:tabs>
          <w:tab w:val="left" w:leader="underscore" w:pos="8982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200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810665">
      <w:pPr>
        <w:numPr>
          <w:ilvl w:val="0"/>
          <w:numId w:val="29"/>
        </w:numPr>
        <w:tabs>
          <w:tab w:val="left" w:pos="29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Укажите, в каком цеху устанавливается оборудование МИМ 100 , и для какой цели</w:t>
      </w:r>
    </w:p>
    <w:p w:rsidR="002C4A84" w:rsidRPr="00F76A5B" w:rsidRDefault="002C4A84" w:rsidP="002C4A84">
      <w:pPr>
        <w:tabs>
          <w:tab w:val="left" w:leader="underscore" w:pos="9562"/>
        </w:tabs>
        <w:spacing w:after="30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C4A84" w:rsidRPr="00F76A5B" w:rsidRDefault="002C4A84" w:rsidP="002C4A84">
      <w:pPr>
        <w:spacing w:after="60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7. Назовите санитарные требования предъявляемые поварским ножам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овощей используется пластиковая разделочная доска А) красная б) синяя в) зеленая г) желтая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303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-крюк с острым и коротким лезвием</w:t>
      </w:r>
    </w:p>
    <w:p w:rsidR="002C4A84" w:rsidRPr="00F76A5B" w:rsidRDefault="002C4A84" w:rsidP="002C4A84">
      <w:pPr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Для ручной очистки овощей Б) для фигурной нарезки овощей в) для снятия филе г) для любых целей</w:t>
      </w:r>
    </w:p>
    <w:p w:rsidR="002C4A84" w:rsidRPr="00F76A5B" w:rsidRDefault="002C4A84" w:rsidP="00810665">
      <w:pPr>
        <w:numPr>
          <w:ilvl w:val="0"/>
          <w:numId w:val="30"/>
        </w:numPr>
        <w:tabs>
          <w:tab w:val="left" w:pos="438"/>
        </w:tabs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Какие овощи очищают на специальном рабочем месте с вытяжным шкафом А) зеленый лук Б) корень хрена в) редис г) для любых целей</w:t>
      </w:r>
    </w:p>
    <w:p w:rsidR="002C4A84" w:rsidRPr="00F76A5B" w:rsidRDefault="002C4A84" w:rsidP="002C4A84">
      <w:pPr>
        <w:spacing w:after="0" w:line="322" w:lineRule="exact"/>
        <w:ind w:right="450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C4A84" w:rsidRPr="00F76A5B" w:rsidRDefault="002C4A84" w:rsidP="002C4A84">
      <w:pPr>
        <w:spacing w:after="0" w:line="322" w:lineRule="exact"/>
        <w:ind w:left="20" w:right="3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очищенного картофеля получится из 280 кг картофеля весом брутто в декабре?</w:t>
      </w:r>
    </w:p>
    <w:p w:rsidR="002C4A84" w:rsidRPr="00F76A5B" w:rsidRDefault="002C4A84" w:rsidP="002C4A84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текущего контроля по  МДК 01.02. Процессы приготовления, подготовки к реализации кулинарных полуфабрикатов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 вариант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Отнесите овощи к соответствующей группе: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2399"/>
        <w:gridCol w:w="3082"/>
        <w:gridCol w:w="2128"/>
      </w:tblGrid>
      <w:tr w:rsidR="002D1114" w:rsidRPr="00F76A5B" w:rsidTr="002D1114">
        <w:tc>
          <w:tcPr>
            <w:tcW w:w="2448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Корнеплоды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Пряные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Плодовые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Томатные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Луковые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Капустные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Клубнеплоды </w:t>
            </w:r>
          </w:p>
        </w:tc>
        <w:tc>
          <w:tcPr>
            <w:tcW w:w="2520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картофель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базилик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морковь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тыква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капуста цветная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редис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лук репчатый</w:t>
            </w:r>
          </w:p>
        </w:tc>
        <w:tc>
          <w:tcPr>
            <w:tcW w:w="3240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кабачки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капуста белокочанная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томат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батат 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чеснок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н) свекла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 брокколи</w:t>
            </w:r>
          </w:p>
        </w:tc>
        <w:tc>
          <w:tcPr>
            <w:tcW w:w="2212" w:type="dxa"/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п) хрен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р) огурцы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баклажаны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 укроп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у) перец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ф) сельдерей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эстрагон</w:t>
            </w:r>
          </w:p>
        </w:tc>
      </w:tr>
    </w:tbl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Зачем капусту кладут в соленую воду?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3. Обработку овощей начинают с операции: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очистка, доочистка;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сортировка, калибровка;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мытье овощей;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Укажите правильную последовательность механической кулинарной обработки овощей: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1.мытье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нарезка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сортировка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калибровка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очистка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Лук репчатый обрабатывают в следующем порядке: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удаляют чешуйки, обрезают корневища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удаляют только корневища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удаляют увядшие листья, обрезают ботву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удаляют донце и шейку, очищают чешуйки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Маринованные грибы обрабатывают в следующем порядке: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отделяют от маринада, крупные нарезают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очищают, нарезают, проваривают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перебирают, сортируют, варят, бланшируют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проваривают в соленой воде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Свежие грибы промывают в воде: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для удаления слизи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для удаления песка, грязи, листьев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для удаления горького привкуса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для набухания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Какого вида нарезки картофеля не существует: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а/брусочки, ломтики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б/дольки, соломка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в/кружочки, чесночки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г/колечки, звенья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Какой вид нарезки овощей не относится к фигурным: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а/соломка, кружочки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б/спиральки, чесночки 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в/звездочки, цветочки</w:t>
      </w:r>
    </w:p>
    <w:p w:rsidR="002D1114" w:rsidRPr="00F76A5B" w:rsidRDefault="002D1114" w:rsidP="002D1114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г/бочоночки, ленточки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Уберите лишнее оборудование и инвентарь, которые не используется для обработки клубнеплодов</w:t>
      </w:r>
    </w:p>
    <w:p w:rsidR="002C4A84" w:rsidRPr="00F76A5B" w:rsidRDefault="002C4A84" w:rsidP="002C4A84">
      <w:pPr>
        <w:spacing w:after="0" w:line="270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а/овощемоечная машина, овощечистка, машина для нарезки овощей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б/доски разделочные ОС, ванны моечные, кастрюли, ножи ОС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в/доски разделочные ОВ, ножи МС, дуршлаг, терка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г/рыбоочистительная машина, плита электрическая секционная модульная, пароварка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На какие категории делят рыбу по содержанию жира: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а/ б/ в/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В каком цехе обрабатывают рыбу?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заготовочный цех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б/ мясорыбный цех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холодный цех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Укажите правильную последовательность механической кулинарной обработки рыбы: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приготовление полуфабрикатов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разделка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вымачивание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г/ размораживание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Перечислите способы размораживания рыбы: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 в/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Укажите правильную последовательность разделки 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удаление жабр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промывание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очистка чешуи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удаление плавников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удаление внутренностей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16. Выберите маркировку досок разделочных при разделке сырой рыбы: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а/Р.В.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б/М.С.</w:t>
      </w:r>
    </w:p>
    <w:p w:rsidR="002D1114" w:rsidRPr="00F76A5B" w:rsidRDefault="002D1114" w:rsidP="002D1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в/Р.С.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В чем заключается особенность обработки бесчешуйчатой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Для чего панируют рыбу?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способы размораживания мяса: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Расположите последовательно стадии кулинарной обработки мяса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9"/>
        <w:gridCol w:w="4988"/>
      </w:tblGrid>
      <w:tr w:rsidR="002D1114" w:rsidRPr="00F76A5B" w:rsidTr="002D1114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обсушивание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 обмывание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кулинарная разделка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 размораживание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обвалка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сортировка мяса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 приготовление полуфабрикатов</w:t>
            </w:r>
          </w:p>
          <w:p w:rsidR="002D1114" w:rsidRPr="00F76A5B" w:rsidRDefault="002D1114" w:rsidP="002D1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Назовите отруба (части) при разделки передней четвертины говядины.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б/ в/ г/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22.Перечислите порционные полуфабрикаты из говядины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а/ б/ в/ г/ д/ е/ ж/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При разделке баранины выделяют следующие части: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б/ в/ г/ д/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24. Перечислите мелкокусковые полуфабрикаты из свинины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б/ в/ г/ д/ 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Выберете форму нарезки поджарки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соломка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 брусочек</w:t>
      </w:r>
    </w:p>
    <w:p w:rsidR="002D1114" w:rsidRPr="00F76A5B" w:rsidRDefault="002D1114" w:rsidP="002D11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D1114" w:rsidRPr="00F76A5B" w:rsidSect="00B5020E">
          <w:type w:val="nextColumn"/>
          <w:pgSz w:w="11905" w:h="16837"/>
          <w:pgMar w:top="1200" w:right="565" w:bottom="709" w:left="1579" w:header="0" w:footer="3" w:gutter="0"/>
          <w:cols w:space="720"/>
          <w:noEndnote/>
          <w:docGrid w:linePitch="360"/>
        </w:sect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 кубик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26.Выберете полуфабрикаты из мясной котлетной массы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бифштекс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зразы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тефтели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фрикадельки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рулет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27.Укажите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механической кулинарной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обработки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4680"/>
      </w:tblGrid>
      <w:tr w:rsidR="002E7315" w:rsidRPr="00F76A5B" w:rsidTr="0005028C">
        <w:tc>
          <w:tcPr>
            <w:tcW w:w="298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удаление шейки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 промывание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опаливание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 удаление ножек</w:t>
            </w:r>
          </w:p>
        </w:tc>
        <w:tc>
          <w:tcPr>
            <w:tcW w:w="468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оттаивание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 потрошение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 удаление головы</w:t>
            </w: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норму сырья на </w:t>
      </w:r>
      <w:smartTag w:uri="urn:schemas-microsoft-com:office:smarttags" w:element="metricconverter">
        <w:smartTagPr>
          <w:attr w:name="ProductID" w:val="1 кг"/>
        </w:smartTagPr>
        <w:r w:rsidRPr="00F76A5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 кг</w:t>
        </w:r>
      </w:smartTag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мяса для приготовления котлетной массы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Для чего заправляют птицу и дичь?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Какие полуфабрикаты приготавливают из филе птицы?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Уберите лишнее оборудование и инвентарь, которые не используется для обработки клубнеплодов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а/овощемоечная машина, овощечистка, машина для нарезки овощей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б/доски разделочные ОС, ванны моечные, кастрюли, ножи ОС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в/доски разделочные ОВ, ножи МС, дуршлаг, терка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г/рыбоочистительная машина, плита электрическая секционная модульная, пароварка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какие категории делят рыбу по содержанию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жира: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цехе обрабатывают рыбу?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заготовочный цех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мясорыбный цех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холодный цех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механической кулинарной обработки рыбы: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приготовление полуфабрикатов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разделка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вымачивание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г/ размораживание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способы размораживания рыбы: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разделки чешуйчатой рыбы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удаление жабр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промывание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очистка чешуи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удаление плавников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удаление внутренностей</w:t>
      </w:r>
    </w:p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маркировку досок разделочных при разделке сырой рыбы: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а/Р.В.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б/М.С.</w:t>
      </w:r>
    </w:p>
    <w:p w:rsidR="002E7315" w:rsidRPr="00F76A5B" w:rsidRDefault="004B6B7E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в/Р.С.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6B7E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Отнесите овощи к соответствующей группе: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2365"/>
        <w:gridCol w:w="3039"/>
        <w:gridCol w:w="2105"/>
      </w:tblGrid>
      <w:tr w:rsidR="002E7315" w:rsidRPr="00F76A5B" w:rsidTr="0005028C">
        <w:tc>
          <w:tcPr>
            <w:tcW w:w="244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Корнеплоды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Пряные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Плодовые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Томатные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Луковые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Капустные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Клубнеплоды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картофель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базилик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морковь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тыква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капуста цветная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редис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лук репчатый</w:t>
            </w:r>
          </w:p>
        </w:tc>
        <w:tc>
          <w:tcPr>
            <w:tcW w:w="324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кабачки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капуста белокочанная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томат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батат 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чеснок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н) свекла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 брокколи</w:t>
            </w:r>
          </w:p>
        </w:tc>
        <w:tc>
          <w:tcPr>
            <w:tcW w:w="2212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п) хрен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р) огурцы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с) баклажаны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т) укроп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у) перец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ф) сельдерей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х) эстрагон</w:t>
            </w:r>
          </w:p>
        </w:tc>
      </w:tr>
    </w:tbl>
    <w:p w:rsidR="002E7315" w:rsidRPr="00F76A5B" w:rsidRDefault="002E7315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Зачем капусту кладут в соленую воду?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Обработку овощей начинают с операции: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очистка, доочистка;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сортировка, калибровка;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мытье овощей;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правильную последовательность механической кулинарной обработки овощей: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1.мытье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нарезка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сортировка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калибровка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очистка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Лук репчатый обрабатывают в следующем порядке: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удаляют чешуйки, обрезают корневища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удаляют только корневища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удаляют увядшие листья, обрезают ботву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удаляют донце и шейку, очищают чешуйки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Маринованные грибы обрабатывают в следующем порядке: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отделяют от маринада, крупные нарезают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очищают, нарезают, проваривают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перебирают, сортируют, варят, бланшируют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проваривают в соленой воде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Свежие грибы промывают в воде: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для удаления слизи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для удаления песка, грязи, листьев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для удаления горького привкуса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для набухания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Какого вида нарезки картофеля не существует: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а/брусочки, ломтики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б/дольки, соломка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в/кружочки, чесночки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г/колечки, звенья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вид нарезки овощей не относится к фигурным: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а/соломка, кружочки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б/спиральки, чесночки 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в/звездочки, цветочки</w:t>
      </w:r>
    </w:p>
    <w:p w:rsidR="002E7315" w:rsidRPr="00F76A5B" w:rsidRDefault="002E7315" w:rsidP="00FD219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г/бочоночки, ленточки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Расположите последовательно стадии кулинарной обработки мяса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26"/>
      </w:tblGrid>
      <w:tr w:rsidR="002E7315" w:rsidRPr="00F76A5B" w:rsidTr="0005028C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обсушивание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 обмывание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кулинарная разделка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 размораживание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обвалка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сортировка мяса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18. 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отруба (части) при разделки передней четвертины говядины.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19.Перечислите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порционные полуфабрикаты из говядины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е/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ж/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При разделке баранины выделяют следующие части:</w:t>
      </w:r>
    </w:p>
    <w:p w:rsidR="002E7315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Перечислите мелкокусковые полуфабрикаты из свинины </w:t>
      </w:r>
    </w:p>
    <w:p w:rsidR="002E7315" w:rsidRPr="00F76A5B" w:rsidRDefault="004B6B7E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315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Выберете форму нарезки поджарки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а/ соломка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б/ брусочек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в/ кубик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23.Выберете полуфабрикаты из мясной котлетной массы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 бифштекс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 зразы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в/ тефтели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г/ фрикадельки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д/ рулет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24.Укажите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механической кулинарной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обработки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4680"/>
      </w:tblGrid>
      <w:tr w:rsidR="002E7315" w:rsidRPr="00F76A5B" w:rsidTr="0005028C">
        <w:tc>
          <w:tcPr>
            <w:tcW w:w="2988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а/ удаление шейки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 промывание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в/ опаливание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 удаление ножек</w:t>
            </w:r>
          </w:p>
        </w:tc>
        <w:tc>
          <w:tcPr>
            <w:tcW w:w="4680" w:type="dxa"/>
            <w:shd w:val="clear" w:color="auto" w:fill="auto"/>
          </w:tcPr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 приготовление полуфабрикатов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е/ оттаивание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ж/ потрошение</w:t>
            </w:r>
          </w:p>
          <w:p w:rsidR="002E7315" w:rsidRPr="00F76A5B" w:rsidRDefault="002E731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 удаление головы</w:t>
            </w:r>
          </w:p>
        </w:tc>
      </w:tr>
    </w:tbl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размораживания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мяса: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а/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б/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Ответьте на вопросы: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26. В чем заключается особенность обработки бесчешуйчатой рыбы?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27 Для чего панируют рыбу?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28.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норму сырья на </w:t>
      </w:r>
      <w:smartTag w:uri="urn:schemas-microsoft-com:office:smarttags" w:element="metricconverter">
        <w:smartTagPr>
          <w:attr w:name="ProductID" w:val="1 кг"/>
        </w:smartTagPr>
        <w:r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кг</w:t>
        </w:r>
      </w:smartTag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мяса для приготовления котлетной массы 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29 Для чего заправляют птицу и дичь?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Какие полуфабрикаты приготавливают из филе птицы?</w:t>
      </w:r>
    </w:p>
    <w:p w:rsidR="002E7315" w:rsidRPr="00F76A5B" w:rsidRDefault="002E731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B7E" w:rsidRPr="00F76A5B" w:rsidRDefault="00A7385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Эталон ответов к тестам для освоения теоретического курса </w:t>
      </w:r>
      <w:r w:rsidR="000E7A09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855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1573"/>
        <w:gridCol w:w="404"/>
        <w:gridCol w:w="847"/>
        <w:gridCol w:w="1056"/>
        <w:gridCol w:w="353"/>
        <w:gridCol w:w="339"/>
        <w:gridCol w:w="360"/>
        <w:gridCol w:w="336"/>
        <w:gridCol w:w="596"/>
        <w:gridCol w:w="1528"/>
        <w:gridCol w:w="456"/>
        <w:gridCol w:w="850"/>
      </w:tblGrid>
      <w:tr w:rsidR="004B6B7E" w:rsidRPr="00F76A5B" w:rsidTr="000765FA">
        <w:trPr>
          <w:jc w:val="center"/>
        </w:trPr>
        <w:tc>
          <w:tcPr>
            <w:tcW w:w="150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7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8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B6B7E" w:rsidRPr="00F76A5B" w:rsidTr="000765FA">
        <w:trPr>
          <w:jc w:val="center"/>
        </w:trPr>
        <w:tc>
          <w:tcPr>
            <w:tcW w:w="150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в, е, н, п, ф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б, т, х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 г, з, р,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 к, с, у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 ж, м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 д, и, о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 а, л</w:t>
            </w:r>
          </w:p>
        </w:tc>
        <w:tc>
          <w:tcPr>
            <w:tcW w:w="157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того чтобы гусеницы всплыли на поверхность. </w:t>
            </w:r>
          </w:p>
        </w:tc>
        <w:tc>
          <w:tcPr>
            <w:tcW w:w="404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47" w:type="dxa"/>
            <w:shd w:val="clear" w:color="auto" w:fill="auto"/>
          </w:tcPr>
          <w:p w:rsidR="004B6B7E" w:rsidRPr="00F76A5B" w:rsidRDefault="004B6B7E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5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9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0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3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96" w:type="dxa"/>
            <w:shd w:val="clear" w:color="auto" w:fill="auto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г</w:t>
            </w:r>
          </w:p>
        </w:tc>
        <w:tc>
          <w:tcPr>
            <w:tcW w:w="1528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тощую – до 2% жира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0765FA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средней жирности - от 2 до 5 % </w:t>
            </w:r>
          </w:p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жирную от 5 до 15 %.</w:t>
            </w:r>
          </w:p>
        </w:tc>
        <w:tc>
          <w:tcPr>
            <w:tcW w:w="456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б</w:t>
            </w:r>
          </w:p>
        </w:tc>
        <w:tc>
          <w:tcPr>
            <w:tcW w:w="850" w:type="dxa"/>
          </w:tcPr>
          <w:p w:rsidR="004B6B7E" w:rsidRPr="00F76A5B" w:rsidRDefault="004B6B7E" w:rsidP="004B6B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в, б, а</w:t>
            </w:r>
          </w:p>
        </w:tc>
      </w:tr>
    </w:tbl>
    <w:p w:rsidR="004B6B7E" w:rsidRPr="00F76A5B" w:rsidRDefault="004B6B7E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765FA" w:rsidRPr="00F76A5B" w:rsidRDefault="000765FA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567"/>
        <w:gridCol w:w="567"/>
        <w:gridCol w:w="1276"/>
        <w:gridCol w:w="1690"/>
        <w:gridCol w:w="1560"/>
        <w:gridCol w:w="567"/>
        <w:gridCol w:w="1417"/>
        <w:gridCol w:w="1418"/>
      </w:tblGrid>
      <w:tr w:rsidR="000765FA" w:rsidRPr="00F76A5B" w:rsidTr="000765FA">
        <w:trPr>
          <w:jc w:val="center"/>
        </w:trPr>
        <w:tc>
          <w:tcPr>
            <w:tcW w:w="1565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9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0765FA" w:rsidRPr="00F76A5B" w:rsidTr="000765FA">
        <w:trPr>
          <w:jc w:val="center"/>
        </w:trPr>
        <w:tc>
          <w:tcPr>
            <w:tcW w:w="1565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воздухе б) в воде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комбинированным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 г, а, д, б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Рыба покрыта слоем слизи, имеет плотную кожу, чаще темного цвета, неприятную на вкус. Поэтому при её обработке с неё снимают кожу. </w:t>
            </w:r>
          </w:p>
        </w:tc>
        <w:tc>
          <w:tcPr>
            <w:tcW w:w="169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того чтобы рыба при жарке не теряла много жидкости и пищевых веществ, а на поверхности её образовывалась поджаристая корочка. </w:t>
            </w:r>
          </w:p>
        </w:tc>
        <w:tc>
          <w:tcPr>
            <w:tcW w:w="1560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медленное размораживание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быстрое размораживание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б, а, в, д, е, ж</w:t>
            </w:r>
          </w:p>
        </w:tc>
        <w:tc>
          <w:tcPr>
            <w:tcW w:w="1417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лопаточную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шейную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грудинку д) спинно-реберную часть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бифштекс;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филе;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лангет;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антрекот;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зразы отбивные;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говядина духовая;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ромштекс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7"/>
        <w:gridCol w:w="567"/>
        <w:gridCol w:w="709"/>
        <w:gridCol w:w="567"/>
        <w:gridCol w:w="1276"/>
        <w:gridCol w:w="1871"/>
        <w:gridCol w:w="1871"/>
      </w:tblGrid>
      <w:tr w:rsidR="000765FA" w:rsidRPr="00F76A5B" w:rsidTr="000765FA">
        <w:trPr>
          <w:jc w:val="center"/>
        </w:trPr>
        <w:tc>
          <w:tcPr>
            <w:tcW w:w="170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7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71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765FA" w:rsidRPr="00F76A5B" w:rsidTr="000765FA">
        <w:trPr>
          <w:jc w:val="center"/>
        </w:trPr>
        <w:tc>
          <w:tcPr>
            <w:tcW w:w="170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лопаточная часть;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корейка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грудинка;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шейная часть;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тазобедрен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часть;</w:t>
            </w:r>
          </w:p>
        </w:tc>
        <w:tc>
          <w:tcPr>
            <w:tcW w:w="141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шашлык; б) рагу;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плов;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гуляш;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поджарка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9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в д</w:t>
            </w:r>
          </w:p>
        </w:tc>
        <w:tc>
          <w:tcPr>
            <w:tcW w:w="567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 в, з а, ж, б, д.</w:t>
            </w:r>
          </w:p>
        </w:tc>
        <w:tc>
          <w:tcPr>
            <w:tcW w:w="1276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кг. мяса 250г хлеба,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воды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20г соли, 1г перца</w:t>
            </w:r>
          </w:p>
        </w:tc>
        <w:tc>
          <w:tcPr>
            <w:tcW w:w="1871" w:type="dxa"/>
            <w:shd w:val="clear" w:color="auto" w:fill="auto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придать ей компактную форму, ускорить процесс тепловой обработки и что бы удобнее было нарезать на порционные куски.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Котлета натуральная, котлета панированная, птица по столичному, котлеты по-киевски. </w:t>
            </w: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5FA" w:rsidRPr="00F76A5B" w:rsidRDefault="000765FA" w:rsidP="00076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ВАРИАНТ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1550"/>
        <w:gridCol w:w="703"/>
        <w:gridCol w:w="837"/>
        <w:gridCol w:w="1558"/>
        <w:gridCol w:w="845"/>
        <w:gridCol w:w="561"/>
        <w:gridCol w:w="1425"/>
        <w:gridCol w:w="1554"/>
        <w:gridCol w:w="1041"/>
      </w:tblGrid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A73855" w:rsidRPr="00F76A5B" w:rsidTr="000765FA">
        <w:trPr>
          <w:trHeight w:val="2457"/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в,г</w:t>
            </w: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тощую – до 2% жира б) средней жирности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 2 до 5 % в) жирную от 5 до 15 %.</w:t>
            </w:r>
          </w:p>
        </w:tc>
        <w:tc>
          <w:tcPr>
            <w:tcW w:w="709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а,б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, в , б,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воздухе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воде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в)комби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нированным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в, г, а,д,б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5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в, е, н, п, ф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б, т, х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 г, з, р,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 к, с, у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 ж, м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 д, и, о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 а, л</w:t>
            </w:r>
          </w:p>
        </w:tc>
        <w:tc>
          <w:tcPr>
            <w:tcW w:w="14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 чтобы гусеницы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всплыли на поверхность.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A73855" w:rsidRPr="00F76A5B" w:rsidRDefault="004B6B7E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1135"/>
        <w:gridCol w:w="567"/>
        <w:gridCol w:w="567"/>
        <w:gridCol w:w="850"/>
        <w:gridCol w:w="567"/>
        <w:gridCol w:w="851"/>
        <w:gridCol w:w="1701"/>
        <w:gridCol w:w="1701"/>
        <w:gridCol w:w="2126"/>
      </w:tblGrid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A73855" w:rsidRPr="00F76A5B" w:rsidTr="000765FA">
        <w:trPr>
          <w:jc w:val="center"/>
        </w:trPr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3,4,1,5,2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б,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д, е,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ж,</w:t>
            </w: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а)лопаточную часть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шейную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грудинку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спинно-реберную часть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а)бифштекс; б) филе;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лангет;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г) антрекот;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зразы отбивные;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говядина духовая;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ж)ромштекс</w:t>
            </w:r>
          </w:p>
        </w:tc>
        <w:tc>
          <w:tcPr>
            <w:tcW w:w="212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лопаточная часть;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корейка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в) грудинка;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шейная часть;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тазобедрен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часть;</w:t>
            </w:r>
          </w:p>
        </w:tc>
      </w:tr>
    </w:tbl>
    <w:p w:rsidR="009613A7" w:rsidRPr="00F76A5B" w:rsidRDefault="009613A7" w:rsidP="00FD21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56"/>
        <w:gridCol w:w="683"/>
        <w:gridCol w:w="456"/>
        <w:gridCol w:w="1382"/>
        <w:gridCol w:w="2025"/>
        <w:gridCol w:w="1837"/>
        <w:gridCol w:w="1241"/>
        <w:gridCol w:w="1417"/>
      </w:tblGrid>
      <w:tr w:rsidR="00A73855" w:rsidRPr="00F76A5B" w:rsidTr="000765FA">
        <w:trPr>
          <w:jc w:val="center"/>
        </w:trPr>
        <w:tc>
          <w:tcPr>
            <w:tcW w:w="141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82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2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3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4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</w:tr>
      <w:tr w:rsidR="00A73855" w:rsidRPr="00F76A5B" w:rsidTr="000765FA">
        <w:trPr>
          <w:trHeight w:val="3956"/>
          <w:jc w:val="center"/>
        </w:trPr>
        <w:tc>
          <w:tcPr>
            <w:tcW w:w="141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шашлык; б) рагу;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плов;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гуляш; 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д)поджарка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3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б,в, д</w:t>
            </w:r>
          </w:p>
        </w:tc>
        <w:tc>
          <w:tcPr>
            <w:tcW w:w="456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в з а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д.</w:t>
            </w:r>
          </w:p>
        </w:tc>
        <w:tc>
          <w:tcPr>
            <w:tcW w:w="1382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медленное размораживание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быстрое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размораживании</w:t>
            </w:r>
          </w:p>
        </w:tc>
        <w:tc>
          <w:tcPr>
            <w:tcW w:w="2025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 покрыта слоем слизи,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плотную кожу, чаще темного цвета, неприятную на вкус. Поэтому при её обработке с неё снимают кожу. </w:t>
            </w:r>
          </w:p>
        </w:tc>
        <w:tc>
          <w:tcPr>
            <w:tcW w:w="183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 чтобы рыба при жарке не теряла много жидкости и пищевых веществ, а на поверхности её образовывалась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поджаристая корочка.</w:t>
            </w:r>
            <w:r w:rsidR="004B6B7E"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кг. мяса 250г хлеба,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воды</w:t>
            </w:r>
          </w:p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20г соли, 1г перца</w:t>
            </w:r>
          </w:p>
        </w:tc>
        <w:tc>
          <w:tcPr>
            <w:tcW w:w="1417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придать ей компактную форму, ускорить процесс тепловой обработки и что бы удобнее было нарезать на порционные куски. </w:t>
            </w: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2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8"/>
      </w:tblGrid>
      <w:tr w:rsidR="00A73855" w:rsidRPr="00F76A5B" w:rsidTr="000765FA">
        <w:trPr>
          <w:trHeight w:val="428"/>
        </w:trPr>
        <w:tc>
          <w:tcPr>
            <w:tcW w:w="272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73855" w:rsidRPr="00F76A5B" w:rsidTr="000765FA">
        <w:trPr>
          <w:trHeight w:val="1257"/>
        </w:trPr>
        <w:tc>
          <w:tcPr>
            <w:tcW w:w="2728" w:type="dxa"/>
            <w:shd w:val="clear" w:color="auto" w:fill="auto"/>
          </w:tcPr>
          <w:p w:rsidR="00A73855" w:rsidRPr="00F76A5B" w:rsidRDefault="00A73855" w:rsidP="00FD21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Котлета натуральная, котлета панированная, птица по столичному, котлеты по-киевски. 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 CYR"/>
          <w:b/>
          <w:bCs/>
          <w:sz w:val="24"/>
          <w:szCs w:val="24"/>
          <w:lang w:eastAsia="ru-RU"/>
        </w:rPr>
        <w:t>Критерии оценки: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 CYR"/>
          <w:sz w:val="24"/>
          <w:szCs w:val="24"/>
          <w:lang w:eastAsia="ru-RU"/>
        </w:rPr>
        <w:t xml:space="preserve">Оценка индивидуальных образовательных достижений производится в соответствии с универсальной шкалой (таблица). </w:t>
      </w: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227"/>
        <w:gridCol w:w="2593"/>
        <w:gridCol w:w="3326"/>
      </w:tblGrid>
      <w:tr w:rsidR="00A73855" w:rsidRPr="00F76A5B" w:rsidTr="0005028C">
        <w:trPr>
          <w:trHeight w:val="20"/>
          <w:jc w:val="center"/>
        </w:trPr>
        <w:tc>
          <w:tcPr>
            <w:tcW w:w="32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9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b/>
                <w:bCs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 ÷ 100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отлично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 ÷ 90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хорошо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 ÷ 70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A73855" w:rsidRPr="00F76A5B" w:rsidTr="0005028C">
        <w:trPr>
          <w:trHeight w:val="20"/>
          <w:jc w:val="center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менее 50</w:t>
            </w:r>
          </w:p>
        </w:tc>
        <w:tc>
          <w:tcPr>
            <w:tcW w:w="2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vAlign w:val="center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73855" w:rsidRPr="00F76A5B" w:rsidRDefault="00A73855" w:rsidP="00FD2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val="en-US" w:eastAsia="ru-RU"/>
              </w:rPr>
            </w:pPr>
            <w:r w:rsidRPr="00F76A5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855" w:rsidRPr="00F76A5B" w:rsidRDefault="00A73855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5BD0" w:rsidRPr="00F76A5B" w:rsidRDefault="00F55BD0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5FA" w:rsidRPr="00F76A5B" w:rsidRDefault="000765FA" w:rsidP="00FD2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679" w:rsidRPr="00F76A5B" w:rsidRDefault="007421FD" w:rsidP="00857679">
      <w:pPr>
        <w:tabs>
          <w:tab w:val="left" w:pos="752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Перечень лабораторно-практических работ по МДК </w:t>
      </w:r>
      <w:r w:rsidR="00857679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57679" w:rsidRPr="00F76A5B" w:rsidRDefault="00857679" w:rsidP="008576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Практическое занятие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76A5B">
        <w:rPr>
          <w:rFonts w:ascii="Times New Roman" w:eastAsia="Times New Roman" w:hAnsi="Times New Roman" w:cs="Times New Roman"/>
          <w:color w:val="372209"/>
          <w:sz w:val="24"/>
          <w:szCs w:val="24"/>
          <w:shd w:val="clear" w:color="auto" w:fill="FFFFFF"/>
          <w:lang w:eastAsia="ru-RU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7421FD" w:rsidRPr="00F76A5B" w:rsidRDefault="007421FD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7679" w:rsidRPr="00F76A5B" w:rsidRDefault="00857679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03D87" w:rsidRPr="00F76A5B" w:rsidRDefault="00503D87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54"/>
        <w:gridCol w:w="8107"/>
        <w:gridCol w:w="819"/>
      </w:tblGrid>
      <w:tr w:rsidR="007421FD" w:rsidRPr="00F76A5B" w:rsidTr="004B65FA">
        <w:tc>
          <w:tcPr>
            <w:tcW w:w="554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819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7421FD" w:rsidRPr="00F76A5B" w:rsidTr="004B65FA">
        <w:tc>
          <w:tcPr>
            <w:tcW w:w="554" w:type="dxa"/>
          </w:tcPr>
          <w:p w:rsidR="007421FD" w:rsidRPr="00F76A5B" w:rsidRDefault="007421FD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7421FD" w:rsidRPr="00F76A5B" w:rsidRDefault="00D55153" w:rsidP="00FD2190">
            <w:pPr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МДК.01</w:t>
            </w:r>
            <w:r w:rsidR="007421FD"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.01. </w:t>
            </w:r>
            <w:r w:rsidR="001B19EE" w:rsidRPr="00F76A5B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Организация процессов приготовления, подготовки к реализации кулинарных полуфабрикатов изделий и закусок</w:t>
            </w:r>
          </w:p>
        </w:tc>
        <w:tc>
          <w:tcPr>
            <w:tcW w:w="819" w:type="dxa"/>
          </w:tcPr>
          <w:p w:rsidR="007421FD" w:rsidRPr="00F76A5B" w:rsidRDefault="00DB695A" w:rsidP="003D1140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7" w:type="dxa"/>
          </w:tcPr>
          <w:p w:rsidR="004B65FA" w:rsidRPr="00F76A5B" w:rsidRDefault="001B19EE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>Практическое занятие.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Решение ситуационных задач по адаптации рецептур полуфабрикатов сложного ассортимента из овощного, рыбного и нерыбного водного сырья, мяса, мясных продуктов, домашней птицы, дичи  с учетом сезонности, специализации предприятия, особенностей заказа (по выбору обучающихся)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>Составить заявку</w:t>
            </w:r>
            <w:r w:rsidR="001B19EE"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(требования) </w:t>
            </w:r>
            <w:r w:rsidR="001B19EE" w:rsidRPr="00F76A5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на сырье, пищевые продукты, расходные материалы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в соответствии с заказом  (по индивидуальному заданию)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="001B19EE" w:rsidRPr="00F76A5B">
              <w:rPr>
                <w:rFonts w:eastAsia="Times New Roman"/>
                <w:sz w:val="24"/>
                <w:szCs w:val="24"/>
                <w:lang w:eastAsia="ru-RU"/>
              </w:rPr>
              <w:t>Разработка  инструкций по обеспечению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07" w:type="dxa"/>
          </w:tcPr>
          <w:p w:rsidR="001B19EE" w:rsidRPr="00F76A5B" w:rsidRDefault="004B65FA" w:rsidP="001B19EE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Pr="00F76A5B">
              <w:rPr>
                <w:sz w:val="24"/>
                <w:szCs w:val="24"/>
              </w:rPr>
              <w:t xml:space="preserve"> </w:t>
            </w:r>
            <w:r w:rsidRPr="00F76A5B">
              <w:rPr>
                <w:rFonts w:eastAsia="MS Mincho"/>
                <w:sz w:val="24"/>
                <w:szCs w:val="24"/>
              </w:rPr>
              <w:t xml:space="preserve"> </w:t>
            </w:r>
          </w:p>
          <w:p w:rsidR="004B65FA" w:rsidRPr="00F76A5B" w:rsidRDefault="001B19EE" w:rsidP="001B19EE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Решения ситуационных задач по организации рабочих мест с учетом оптимизации процессов.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1B19EE" w:rsidRPr="00F76A5B" w:rsidTr="004B65FA">
        <w:tc>
          <w:tcPr>
            <w:tcW w:w="554" w:type="dxa"/>
          </w:tcPr>
          <w:p w:rsidR="001B19EE" w:rsidRPr="00F76A5B" w:rsidRDefault="001B19EE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107" w:type="dxa"/>
          </w:tcPr>
          <w:p w:rsidR="001B19EE" w:rsidRPr="00F76A5B" w:rsidRDefault="001B19EE" w:rsidP="001B19EE">
            <w:pPr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 xml:space="preserve">МДК.01.02. </w:t>
            </w:r>
            <w:r w:rsidRPr="00F76A5B">
              <w:rPr>
                <w:rFonts w:eastAsia="Times New Roman"/>
                <w:b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приготовления, </w:t>
            </w:r>
            <w:r w:rsidRPr="00F76A5B">
              <w:rPr>
                <w:rFonts w:eastAsia="Times New Roman"/>
                <w:b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819" w:type="dxa"/>
          </w:tcPr>
          <w:p w:rsidR="001B19EE" w:rsidRPr="00F76A5B" w:rsidRDefault="00DB695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</w:t>
            </w:r>
            <w:r w:rsidRPr="00F76A5B">
              <w:rPr>
                <w:sz w:val="24"/>
                <w:szCs w:val="24"/>
              </w:rPr>
              <w:t xml:space="preserve"> </w:t>
            </w:r>
            <w:r w:rsidRPr="00F76A5B">
              <w:rPr>
                <w:rFonts w:eastAsia="MS Mincho"/>
                <w:sz w:val="24"/>
                <w:szCs w:val="24"/>
              </w:rPr>
              <w:t xml:space="preserve"> </w:t>
            </w:r>
            <w:r w:rsidR="001B19EE" w:rsidRPr="00F76A5B">
              <w:rPr>
                <w:color w:val="000000"/>
                <w:sz w:val="24"/>
                <w:szCs w:val="24"/>
                <w:shd w:val="clear" w:color="auto" w:fill="FFFFFF"/>
              </w:rPr>
              <w:t>Решение ситуационных задач по адаптации рецептур полуфабрикатов сложного ассортимента из овощного, с учетом сезонности, специализации предприятия, видов и форм обслуживания, согласно требованиям заказа.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MS Mincho"/>
                <w:i/>
                <w:sz w:val="24"/>
                <w:szCs w:val="24"/>
              </w:rPr>
              <w:t xml:space="preserve">Практическое занятие </w:t>
            </w:r>
            <w:r w:rsidR="001B19EE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рыбы и нерыбного сырья для блюд, кулинарных изделий сложного ассортимента</w:t>
            </w:r>
            <w:r w:rsidR="001B19EE" w:rsidRPr="00F76A5B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07" w:type="dxa"/>
          </w:tcPr>
          <w:p w:rsidR="004B65FA" w:rsidRPr="00F76A5B" w:rsidRDefault="001B19EE" w:rsidP="001B19EE">
            <w:pPr>
              <w:jc w:val="both"/>
              <w:rPr>
                <w:rFonts w:eastAsia="MS Mincho"/>
                <w:i/>
                <w:sz w:val="24"/>
                <w:szCs w:val="24"/>
              </w:rPr>
            </w:pPr>
            <w:r w:rsidRPr="00F76A5B">
              <w:rPr>
                <w:rFonts w:eastAsia="MS Mincho"/>
                <w:i/>
                <w:sz w:val="24"/>
                <w:szCs w:val="24"/>
              </w:rPr>
              <w:t>Лабораторное</w:t>
            </w:r>
            <w:r w:rsidR="004B65FA" w:rsidRPr="00F76A5B">
              <w:rPr>
                <w:rFonts w:eastAsia="MS Mincho"/>
                <w:i/>
                <w:sz w:val="24"/>
                <w:szCs w:val="24"/>
              </w:rPr>
              <w:t xml:space="preserve"> занятие.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 xml:space="preserve"> Приготовление полуфабрикатов сложного ассортимента из рыбы и нерыбного водного сырья.</w:t>
            </w:r>
            <w:r w:rsidR="004B65FA" w:rsidRPr="00F76A5B">
              <w:rPr>
                <w:rFonts w:eastAsia="MS Mincho"/>
                <w:sz w:val="24"/>
                <w:szCs w:val="24"/>
              </w:rPr>
              <w:t>холодильных шкафов от морозильных.(оформить в виде таблицы)</w:t>
            </w:r>
          </w:p>
        </w:tc>
        <w:tc>
          <w:tcPr>
            <w:tcW w:w="819" w:type="dxa"/>
          </w:tcPr>
          <w:p w:rsidR="004B65FA" w:rsidRPr="00F76A5B" w:rsidRDefault="001B19EE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 xml:space="preserve">Практическое занятие.  </w:t>
            </w:r>
            <w:r w:rsidR="00DB695A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мяса  для блюд, кулинарных изделий сложного ассортимента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107" w:type="dxa"/>
          </w:tcPr>
          <w:p w:rsidR="004B65FA" w:rsidRPr="00F76A5B" w:rsidRDefault="00DB695A" w:rsidP="004B65FA">
            <w:pPr>
              <w:ind w:left="68"/>
              <w:jc w:val="both"/>
              <w:rPr>
                <w:sz w:val="24"/>
                <w:szCs w:val="24"/>
              </w:rPr>
            </w:pPr>
            <w:r w:rsidRPr="00F76A5B">
              <w:rPr>
                <w:i/>
                <w:sz w:val="24"/>
                <w:szCs w:val="24"/>
              </w:rPr>
              <w:t>Лабораторно</w:t>
            </w:r>
            <w:r w:rsidR="004B65FA" w:rsidRPr="00F76A5B">
              <w:rPr>
                <w:i/>
                <w:sz w:val="24"/>
                <w:szCs w:val="24"/>
              </w:rPr>
              <w:t xml:space="preserve">е занятие. 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Приготовление и оценка качества крупнокусковых и порционных полуфабрикатов из мяса:</w:t>
            </w:r>
            <w:r w:rsidRPr="00F76A5B">
              <w:rPr>
                <w:rFonts w:eastAsia="SimSun"/>
                <w:sz w:val="24"/>
                <w:szCs w:val="24"/>
                <w:lang w:eastAsia="zh-CN"/>
              </w:rPr>
              <w:t xml:space="preserve"> каре ягненка, рулета для карпаччо, стейков, рулетов из мраморного мяса. Приготовление порционных полуфабрикатов (стейков) из мраморного мяса.</w:t>
            </w:r>
          </w:p>
        </w:tc>
        <w:tc>
          <w:tcPr>
            <w:tcW w:w="819" w:type="dxa"/>
          </w:tcPr>
          <w:p w:rsidR="004B65FA" w:rsidRPr="00F76A5B" w:rsidRDefault="00DB695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4B65FA" w:rsidRPr="00F76A5B" w:rsidTr="004B65FA">
        <w:tc>
          <w:tcPr>
            <w:tcW w:w="554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107" w:type="dxa"/>
          </w:tcPr>
          <w:p w:rsidR="004B65FA" w:rsidRPr="00F76A5B" w:rsidRDefault="004B65FA" w:rsidP="004B65FA">
            <w:pPr>
              <w:ind w:left="68"/>
              <w:jc w:val="both"/>
              <w:rPr>
                <w:i/>
                <w:sz w:val="24"/>
                <w:szCs w:val="24"/>
              </w:rPr>
            </w:pPr>
            <w:r w:rsidRPr="00F76A5B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Практическое занятие. </w:t>
            </w:r>
            <w:r w:rsidR="00DB695A" w:rsidRPr="00F76A5B">
              <w:rPr>
                <w:color w:val="000000"/>
                <w:sz w:val="24"/>
                <w:szCs w:val="24"/>
                <w:shd w:val="clear" w:color="auto" w:fill="FFFFFF"/>
              </w:rPr>
              <w:t>Расчет сырья для приготовления полуфабрикатов из птицы, пернатой дичи  для блюд, кулинарных изделий сложного ассортимента</w:t>
            </w:r>
          </w:p>
        </w:tc>
        <w:tc>
          <w:tcPr>
            <w:tcW w:w="819" w:type="dxa"/>
          </w:tcPr>
          <w:p w:rsidR="004B65FA" w:rsidRPr="00F76A5B" w:rsidRDefault="004B65FA" w:rsidP="004B65FA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</w:tr>
      <w:tr w:rsidR="007421FD" w:rsidRPr="00F76A5B" w:rsidTr="004B65FA">
        <w:tc>
          <w:tcPr>
            <w:tcW w:w="554" w:type="dxa"/>
          </w:tcPr>
          <w:p w:rsidR="007421FD" w:rsidRPr="00F76A5B" w:rsidRDefault="00DB695A" w:rsidP="00FD219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107" w:type="dxa"/>
          </w:tcPr>
          <w:p w:rsidR="007421FD" w:rsidRPr="00F76A5B" w:rsidRDefault="00DB695A" w:rsidP="00DB695A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i/>
                <w:sz w:val="24"/>
                <w:szCs w:val="24"/>
              </w:rPr>
              <w:t xml:space="preserve">Лабораторное занятие.  </w:t>
            </w:r>
            <w:r w:rsidRPr="00F76A5B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Приготовление полуфабрикатов из птицы, пернатой дичи сложного ассортимента: галантин, котлеты фаршированные, рулеты из птицы. </w:t>
            </w:r>
            <w:r w:rsidRPr="00F76A5B">
              <w:rPr>
                <w:rFonts w:eastAsia="Times New Roman"/>
                <w:sz w:val="24"/>
                <w:szCs w:val="24"/>
                <w:lang w:eastAsia="ru-RU"/>
              </w:rPr>
              <w:t>Обработка, заправка и подготовка к жарке пернатой дичи (перепелов).</w:t>
            </w:r>
          </w:p>
        </w:tc>
        <w:tc>
          <w:tcPr>
            <w:tcW w:w="819" w:type="dxa"/>
          </w:tcPr>
          <w:p w:rsidR="007421FD" w:rsidRPr="00F76A5B" w:rsidRDefault="00DB695A" w:rsidP="003D1140">
            <w:pPr>
              <w:jc w:val="righ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76A5B">
              <w:rPr>
                <w:rFonts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A73855" w:rsidRPr="00F76A5B" w:rsidRDefault="00A73855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4.1.3. Оценка по учебной</w:t>
      </w:r>
      <w:r w:rsidR="00AF44E6" w:rsidRPr="00F76A5B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r w:rsidRPr="00F76A5B">
        <w:rPr>
          <w:rFonts w:ascii="Times New Roman" w:eastAsia="Calibri" w:hAnsi="Times New Roman" w:cs="Times New Roman"/>
          <w:b/>
          <w:sz w:val="24"/>
          <w:szCs w:val="24"/>
        </w:rPr>
        <w:t>производственной практике</w:t>
      </w: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857679" w:rsidRPr="00F76A5B" w:rsidRDefault="00857679" w:rsidP="00857679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Виды работ практики и проверяемые результаты обучения по  профессиональному модулю</w:t>
      </w:r>
    </w:p>
    <w:p w:rsidR="00857679" w:rsidRPr="00F76A5B" w:rsidRDefault="00857679" w:rsidP="00810665">
      <w:pPr>
        <w:numPr>
          <w:ilvl w:val="0"/>
          <w:numId w:val="26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Учебная практика :</w:t>
      </w:r>
    </w:p>
    <w:p w:rsidR="00AF44E6" w:rsidRPr="00F76A5B" w:rsidRDefault="00AF44E6" w:rsidP="00AF44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работ:</w:t>
      </w:r>
    </w:p>
    <w:p w:rsidR="00DB695A" w:rsidRPr="00F76A5B" w:rsidRDefault="00AF44E6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B695A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Выбор, применение, комбинирование методов приготовления полуфабрикатов для блюд, кулинарных изделий сложного ассортимента 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полуфабрикатов для блюд, кулинарных изделий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полуфабрикатов для блюд, кулинарных изделий сложного ассортимента перед упаковкой на вынос.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 полуфабрикатов для блюд, кулинарных изделий сложного ассортимента с учетом  условий и сроков.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Порционирование (комплектование) полуфабрикатов для блюд, кулинарных изделий сложного ассортимента для подачи с учетом соблюдения выхода полуфабрикатов, рационального использования ресурсов, соблюдения требований по безопасности готовой продукции.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Охлаждение и замораживание полуфабрикатов с учетом требований к безопасности пищевых продуктов.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контейнеров, упаковочных материалов, порционирование (комплектование), эстетичная упаковка полуфабрикатов для блюд, кулинарных изделий сложного ассортимента на вынос и для транспортирования.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ассортимента полуфабрикатов для блюд, кулинарных изделий сложного ассортимента с учетом потребностей различных категорий  потребителей, видов и форм обслуживания.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полуфабрикатов для блюд, кулинарных изделий сложного ассортимента.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DB695A" w:rsidRPr="00F76A5B" w:rsidRDefault="00DB695A" w:rsidP="00D55CC4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D13A04" w:rsidRPr="00F76A5B" w:rsidRDefault="00DB695A" w:rsidP="00DB69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19.Проведение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аттестационного листа 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AF44E6" w:rsidRPr="00F76A5B" w:rsidRDefault="00AF44E6" w:rsidP="00AF44E6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ФИО обучающегося / студента, № группы, специальность / профессия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проведения практики (организация), наименование, юридический адрес 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Время проведения практики 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Виды и объем работ, выполненные обучающимся / студентом во время практики: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 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_________________________________________________________ 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                                                                Подписи руководителя практики,</w:t>
      </w:r>
    </w:p>
    <w:p w:rsidR="00AF44E6" w:rsidRPr="00F76A5B" w:rsidRDefault="00AF44E6" w:rsidP="00AF44E6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ответственного лица организации</w:t>
      </w:r>
    </w:p>
    <w:p w:rsidR="00AF44E6" w:rsidRPr="00F76A5B" w:rsidRDefault="00AF44E6" w:rsidP="00AF44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Производственная практика:</w:t>
      </w:r>
    </w:p>
    <w:p w:rsidR="00D13A04" w:rsidRPr="00F76A5B" w:rsidRDefault="00D13A04" w:rsidP="00AF44E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44E6" w:rsidRPr="00F76A5B" w:rsidRDefault="00AF44E6" w:rsidP="00AF44E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Общие положения</w:t>
      </w:r>
    </w:p>
    <w:p w:rsidR="00AF44E6" w:rsidRPr="00F76A5B" w:rsidRDefault="00AF44E6" w:rsidP="00AF4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оценки производственной практики является оценка: </w:t>
      </w:r>
    </w:p>
    <w:p w:rsidR="00AF44E6" w:rsidRPr="00F76A5B" w:rsidRDefault="00AF44E6" w:rsidP="00AF44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профессиональных и общих компетенций;</w:t>
      </w:r>
    </w:p>
    <w:p w:rsidR="00AF44E6" w:rsidRPr="00F76A5B" w:rsidRDefault="00AF44E6" w:rsidP="00AF44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практического опыта и умений.</w:t>
      </w:r>
    </w:p>
    <w:p w:rsidR="00857679" w:rsidRPr="00F76A5B" w:rsidRDefault="00AF44E6" w:rsidP="00AF44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 требованиями организации, в которой проходила практика. </w:t>
      </w:r>
    </w:p>
    <w:p w:rsidR="00F55BD0" w:rsidRPr="00F76A5B" w:rsidRDefault="00F55BD0" w:rsidP="00FD219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F44E6" w:rsidRPr="00F76A5B" w:rsidRDefault="00AF44E6" w:rsidP="00AF44E6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Виды работ: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заявок на сырье, продукты, материалы, проверка по накладной соответствия заявке.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рабочих мест, уборка рабочих мест в процессе приготовления с учетом инструкций и регламентов, стандартов чистоты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Обработка различными способами редких и экзотических видов овощей, грибов, рыбы и нерыбного водного сырья, мяса, мясных продуктов, птицы, дичи в соответствии  заказа.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Формовка, приготовление различными методами отдельных компонентов и полуфабрикатов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блюд, кулинарных изделий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сложного ассортимента, в том числе из редкого и экзотического сырья. 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хранения обработанного сырья, полуфабрикатов из рыбы, нерыбного водного сырья, мяса, мясных продуктов, домашней птицы,  дичи, кролика с учетом требований по безопасности обработанного сырья и готовой продукции</w:t>
      </w:r>
    </w:p>
    <w:p w:rsidR="00DB695A" w:rsidRPr="00F76A5B" w:rsidRDefault="00DB695A" w:rsidP="00DB695A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порционирования и т.д.).</w:t>
      </w:r>
    </w:p>
    <w:p w:rsidR="00A73855" w:rsidRPr="00F76A5B" w:rsidRDefault="00DB695A" w:rsidP="00DB69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9.Консультирование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</w:r>
    </w:p>
    <w:p w:rsidR="00D13A04" w:rsidRPr="00F76A5B" w:rsidRDefault="00D13A04" w:rsidP="00D13A0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4.1.4. Задания по курсовому проектированию</w:t>
      </w:r>
    </w:p>
    <w:p w:rsidR="00D13A04" w:rsidRPr="00F76A5B" w:rsidRDefault="00D13A04" w:rsidP="00D13A04">
      <w:pPr>
        <w:spacing w:after="0" w:line="360" w:lineRule="auto"/>
        <w:ind w:left="9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Курсовой проект не предусмотрен</w:t>
      </w: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A04" w:rsidRPr="00F76A5B" w:rsidRDefault="00D13A04" w:rsidP="00FD2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7009" w:rsidRPr="00F76A5B" w:rsidRDefault="00997009" w:rsidP="00FD21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Промежуточная аттестация</w:t>
      </w:r>
    </w:p>
    <w:p w:rsidR="00920922" w:rsidRPr="00F76A5B" w:rsidRDefault="00920922" w:rsidP="00FD21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0922" w:rsidRPr="00F76A5B" w:rsidRDefault="00920922" w:rsidP="009209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Промежуточная аттестация обучающихся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междисциплинарному курсу01.01 </w:t>
      </w:r>
      <w:r w:rsidRPr="00F76A5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дифференцированный зачет, по МДК 01.02 экзамен в виде ответов на вопросы экзаменационных билетов ,решение задач.</w:t>
      </w:r>
    </w:p>
    <w:p w:rsidR="00920922" w:rsidRPr="00F76A5B" w:rsidRDefault="00920922" w:rsidP="0092092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Контрольно-оценочные материалы по итоговой оценке МДК</w:t>
      </w:r>
    </w:p>
    <w:p w:rsidR="00920922" w:rsidRPr="00F76A5B" w:rsidRDefault="00920922" w:rsidP="00920922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дифференцированный зачет по МДК 01.01</w:t>
      </w:r>
    </w:p>
    <w:p w:rsidR="00DB695A" w:rsidRPr="00F76A5B" w:rsidRDefault="00292228" w:rsidP="00DB695A">
      <w:pPr>
        <w:spacing w:after="0" w:line="322" w:lineRule="exact"/>
        <w:ind w:left="120" w:right="94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Инструкция по проведению промежуточной аттестации по МДК01.01: 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u w:val="single"/>
          <w:lang w:eastAsia="ru-RU"/>
        </w:rPr>
        <w:t xml:space="preserve">МДК.01.01. </w:t>
      </w:r>
      <w:r w:rsidR="00DB695A" w:rsidRPr="00F76A5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Организация процессов приготовления, подготовки к реализации кулинарных полуфабрикатов изделий и закусок</w:t>
      </w:r>
      <w:r w:rsidR="00DB695A" w:rsidRPr="00F76A5B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 xml:space="preserve"> .</w:t>
      </w:r>
    </w:p>
    <w:p w:rsidR="00292228" w:rsidRPr="00F76A5B" w:rsidRDefault="00292228" w:rsidP="00DB695A">
      <w:pPr>
        <w:spacing w:after="0" w:line="322" w:lineRule="exact"/>
        <w:ind w:left="120" w:right="94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Тестовое задание выполнено в двух вариантах. Каждый вариант содержит </w:t>
      </w:r>
      <w:r w:rsidR="008C1353"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10 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вопросов и 3-4 варианта ответа. Каждый правильный ответ оценивается в 1 балл. Максимальное количество баллов - 10. Практическая часть зачета имеет форму ситуационной задачи на расчет сырья. Для выполнения данного задания необходимы данные из сборника рецептур. </w:t>
      </w:r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Критерии оценивания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«5» : 1 задание - 95- 100% правильных ответов и 2 задание выполнено верно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«4»: 1 задание - 94- 70% правильных ответов и 2 задание выполнено с небольшим отклонением</w:t>
      </w:r>
    </w:p>
    <w:p w:rsidR="00292228" w:rsidRPr="00F76A5B" w:rsidRDefault="00292228" w:rsidP="00292228">
      <w:pPr>
        <w:spacing w:after="0" w:line="322" w:lineRule="exact"/>
        <w:ind w:left="120" w:right="4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«3»: 1 задание - 69- 50% правильных ответов и 2 задание не выполнено или выполнено с ошибкой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Оценка «2» 1 задание : 49% и менее правильных ответов, задание 2 не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выполнено</w:t>
      </w:r>
    </w:p>
    <w:p w:rsidR="00292228" w:rsidRPr="00F76A5B" w:rsidRDefault="00292228" w:rsidP="00292228">
      <w:pPr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Правильные ответы:</w:t>
      </w:r>
    </w:p>
    <w:p w:rsidR="00292228" w:rsidRPr="00F76A5B" w:rsidRDefault="00292228" w:rsidP="00292228">
      <w:pPr>
        <w:tabs>
          <w:tab w:val="left" w:leader="underscore" w:pos="9715"/>
        </w:tabs>
        <w:spacing w:after="0" w:line="322" w:lineRule="exact"/>
        <w:ind w:left="1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1 вариант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1358"/>
        <w:gridCol w:w="1416"/>
        <w:gridCol w:w="946"/>
        <w:gridCol w:w="926"/>
        <w:gridCol w:w="792"/>
        <w:gridCol w:w="754"/>
        <w:gridCol w:w="758"/>
        <w:gridCol w:w="754"/>
        <w:gridCol w:w="806"/>
      </w:tblGrid>
      <w:tr w:rsidR="00292228" w:rsidRPr="00F76A5B" w:rsidTr="00C85D62">
        <w:trPr>
          <w:trHeight w:val="336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92228" w:rsidRPr="00F76A5B" w:rsidTr="00C85D62">
        <w:trPr>
          <w:trHeight w:val="346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86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92228" w:rsidRPr="00F76A5B" w:rsidRDefault="00292228" w:rsidP="00292228">
      <w:pPr>
        <w:spacing w:after="0" w:line="240" w:lineRule="auto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300" w:lineRule="exact"/>
        <w:rPr>
          <w:rFonts w:ascii="Arial Unicode MS" w:eastAsia="Arial Unicode MS" w:hAnsi="Arial Unicode MS" w:cs="Arial Unicode MS"/>
          <w:sz w:val="24"/>
          <w:szCs w:val="24"/>
          <w:lang w:eastAsia="ru-RU"/>
        </w:rPr>
      </w:pPr>
    </w:p>
    <w:p w:rsidR="00292228" w:rsidRPr="00F76A5B" w:rsidRDefault="00292228" w:rsidP="00292228">
      <w:pPr>
        <w:framePr w:wrap="notBeside" w:vAnchor="text" w:hAnchor="text" w:xAlign="center" w:y="1"/>
        <w:spacing w:after="0" w:line="270" w:lineRule="exact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 вариант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8"/>
        <w:gridCol w:w="1382"/>
        <w:gridCol w:w="1349"/>
        <w:gridCol w:w="1397"/>
        <w:gridCol w:w="1330"/>
        <w:gridCol w:w="600"/>
        <w:gridCol w:w="581"/>
        <w:gridCol w:w="581"/>
        <w:gridCol w:w="581"/>
        <w:gridCol w:w="658"/>
      </w:tblGrid>
      <w:tr w:rsidR="00292228" w:rsidRPr="00F76A5B" w:rsidTr="00C85D62">
        <w:trPr>
          <w:trHeight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Arial Unicode MS" w:hAnsi="Times New Roman" w:cs="Times New Roman"/>
                <w:noProof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292228" w:rsidRPr="00F76A5B" w:rsidTr="00C85D62">
        <w:trPr>
          <w:trHeight w:val="331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  <w:tr w:rsidR="00292228" w:rsidRPr="00F76A5B" w:rsidTr="00C85D62">
        <w:trPr>
          <w:trHeight w:val="3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228" w:rsidRPr="00F76A5B" w:rsidRDefault="00292228" w:rsidP="00292228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</w:p>
        </w:tc>
      </w:tr>
    </w:tbl>
    <w:p w:rsidR="00292228" w:rsidRPr="00F76A5B" w:rsidRDefault="00292228" w:rsidP="00292228">
      <w:pPr>
        <w:keepNext/>
        <w:keepLines/>
        <w:spacing w:after="0" w:line="322" w:lineRule="exact"/>
        <w:ind w:right="300"/>
        <w:outlineLvl w:val="1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1" w:name="bookmark23"/>
      <w:r w:rsidRPr="00F76A5B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Задания для промежуточной аттестации по МДК 01.01 «Организация приготовления, подготовка к реализации и хранения кулинарных полуфабрикатов»</w:t>
      </w:r>
      <w:bookmarkEnd w:id="1"/>
    </w:p>
    <w:p w:rsidR="00292228" w:rsidRPr="00F76A5B" w:rsidRDefault="00292228" w:rsidP="00C85D62">
      <w:pPr>
        <w:spacing w:after="0" w:line="322" w:lineRule="exact"/>
        <w:ind w:right="-282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 вариант Задание 1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6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Немеханическое оборудование это</w:t>
      </w:r>
    </w:p>
    <w:p w:rsidR="00292228" w:rsidRPr="00F76A5B" w:rsidRDefault="00292228" w:rsidP="00810665">
      <w:pPr>
        <w:numPr>
          <w:ilvl w:val="2"/>
          <w:numId w:val="30"/>
        </w:numPr>
        <w:tabs>
          <w:tab w:val="left" w:pos="390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разделочные доски Б) моечная ванна</w:t>
      </w:r>
    </w:p>
    <w:p w:rsidR="00292228" w:rsidRPr="00F76A5B" w:rsidRDefault="00292228" w:rsidP="00810665">
      <w:pPr>
        <w:numPr>
          <w:ilvl w:val="2"/>
          <w:numId w:val="30"/>
        </w:numPr>
        <w:tabs>
          <w:tab w:val="left" w:pos="375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ножи поварские Г) котлы наплитные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обеспечения свободного доступа к оборудованию предусматривают проходы к нему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50см б)1м в) 1,2-1,5м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89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К какому типу цехов относится мясной цех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заготовочный б) доготовочный в)специализированный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 оборудование используемое для механической обработки овощей А) универсальный привод б) коренчатый нож в) МОК - 125 г) ручная овощечистка</w:t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92228" w:rsidRPr="00F76A5B" w:rsidRDefault="00292228" w:rsidP="00292228">
      <w:pPr>
        <w:tabs>
          <w:tab w:val="left" w:leader="underscore" w:pos="9236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125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1"/>
          <w:numId w:val="30"/>
        </w:numPr>
        <w:tabs>
          <w:tab w:val="left" w:pos="298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 в каком цеху устанавливается оборудование МИМ 200 , и для какой цели</w:t>
      </w:r>
    </w:p>
    <w:p w:rsidR="00292228" w:rsidRPr="00F76A5B" w:rsidRDefault="00292228" w:rsidP="00292228">
      <w:pPr>
        <w:tabs>
          <w:tab w:val="left" w:leader="underscore" w:pos="9562"/>
        </w:tabs>
        <w:spacing w:after="281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292228">
      <w:pPr>
        <w:spacing w:after="610" w:line="270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7. Назовите правила санитарной обработки производственных столов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303"/>
        </w:tabs>
        <w:spacing w:after="0" w:line="317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обработки рыбы используется пластиковая разделочная доска А) красная б) синяя в) зеленая г) желтая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375"/>
        </w:tabs>
        <w:spacing w:after="0" w:line="317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с острым и коротким лезвием А) Для ручной очистки овощей Б) для отрезания плавников рыбы в) для снятия филе г) для любых целей</w:t>
      </w:r>
    </w:p>
    <w:p w:rsidR="00292228" w:rsidRPr="00F76A5B" w:rsidRDefault="00292228" w:rsidP="00810665">
      <w:pPr>
        <w:numPr>
          <w:ilvl w:val="0"/>
          <w:numId w:val="31"/>
        </w:numPr>
        <w:tabs>
          <w:tab w:val="left" w:pos="404"/>
        </w:tabs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Производственная ванна для обработки яиц</w:t>
      </w:r>
    </w:p>
    <w:p w:rsidR="00292228" w:rsidRPr="00F76A5B" w:rsidRDefault="00292228" w:rsidP="00292228">
      <w:pPr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одногнездная Б) двухгнездная в) трехгнездная г) четырехгнездная</w:t>
      </w:r>
    </w:p>
    <w:p w:rsidR="00292228" w:rsidRPr="00F76A5B" w:rsidRDefault="00292228" w:rsidP="00292228">
      <w:pPr>
        <w:spacing w:after="0" w:line="317" w:lineRule="exact"/>
        <w:ind w:right="440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92228" w:rsidRPr="00F76A5B" w:rsidRDefault="00292228" w:rsidP="00292228">
      <w:pPr>
        <w:spacing w:after="0" w:line="317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очищенной свеклы получится из 150 кг свеклы весом брутто в декабре?</w:t>
      </w:r>
    </w:p>
    <w:p w:rsidR="00292228" w:rsidRPr="00F76A5B" w:rsidRDefault="00292228" w:rsidP="00C85D62">
      <w:pPr>
        <w:spacing w:after="240" w:line="326" w:lineRule="exact"/>
        <w:ind w:right="2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 вариант Задание 1</w:t>
      </w:r>
    </w:p>
    <w:p w:rsidR="00292228" w:rsidRPr="00F76A5B" w:rsidRDefault="00292228" w:rsidP="00292228">
      <w:pPr>
        <w:spacing w:after="0" w:line="326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 правильный ответ 1. Механическое оборудование это</w:t>
      </w:r>
    </w:p>
    <w:p w:rsidR="00292228" w:rsidRPr="00F76A5B" w:rsidRDefault="00292228" w:rsidP="00810665">
      <w:pPr>
        <w:numPr>
          <w:ilvl w:val="1"/>
          <w:numId w:val="31"/>
        </w:numPr>
        <w:tabs>
          <w:tab w:val="left" w:pos="1911"/>
        </w:tabs>
        <w:spacing w:after="0" w:line="322" w:lineRule="exact"/>
        <w:ind w:left="20" w:right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холодильная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камера Б) моечная ванна</w:t>
      </w:r>
    </w:p>
    <w:p w:rsidR="00292228" w:rsidRPr="00F76A5B" w:rsidRDefault="00292228" w:rsidP="00810665">
      <w:pPr>
        <w:numPr>
          <w:ilvl w:val="1"/>
          <w:numId w:val="31"/>
        </w:numPr>
        <w:tabs>
          <w:tab w:val="left" w:pos="37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мясорубка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Г) котлы наплитные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1796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Применение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оборудования должно способствовать:</w:t>
      </w:r>
    </w:p>
    <w:p w:rsidR="00292228" w:rsidRPr="00F76A5B" w:rsidRDefault="00292228" w:rsidP="00292228">
      <w:pPr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облегчению труда б)увеличению производительности в) любые из перечисленных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145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Выберете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  <w:t>оборудование не входящее в состав овощного цеха</w:t>
      </w:r>
    </w:p>
    <w:p w:rsidR="00292228" w:rsidRPr="00F76A5B" w:rsidRDefault="00292228" w:rsidP="00810665">
      <w:pPr>
        <w:numPr>
          <w:ilvl w:val="3"/>
          <w:numId w:val="31"/>
        </w:numPr>
        <w:tabs>
          <w:tab w:val="left" w:pos="385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МОК 125 б) овощерезательная машина</w:t>
      </w:r>
    </w:p>
    <w:p w:rsidR="00292228" w:rsidRPr="00F76A5B" w:rsidRDefault="00292228" w:rsidP="00810665">
      <w:pPr>
        <w:numPr>
          <w:ilvl w:val="3"/>
          <w:numId w:val="31"/>
        </w:numPr>
        <w:tabs>
          <w:tab w:val="left" w:pos="370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универсальный привод г) протирочный механизм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98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Назовите оборудование, используемое для механической обработки овощей А) универсальный привод б) коренчатый нож в) МОК - 125 г) ручная овощечистка</w:t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8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Что обозначает маркировка оборудования МОК</w:t>
      </w:r>
    </w:p>
    <w:p w:rsidR="00292228" w:rsidRPr="00F76A5B" w:rsidRDefault="00292228" w:rsidP="00292228">
      <w:pPr>
        <w:tabs>
          <w:tab w:val="left" w:leader="underscore" w:pos="8982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200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2"/>
          <w:numId w:val="31"/>
        </w:numPr>
        <w:tabs>
          <w:tab w:val="left" w:pos="298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Укажите, в каком цеху устанавливается оборудование МИМ 100 , и для какой цели</w:t>
      </w:r>
    </w:p>
    <w:p w:rsidR="00292228" w:rsidRPr="00F76A5B" w:rsidRDefault="00292228" w:rsidP="00292228">
      <w:pPr>
        <w:tabs>
          <w:tab w:val="left" w:leader="underscore" w:pos="9562"/>
        </w:tabs>
        <w:spacing w:after="30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предназначается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292228">
      <w:pPr>
        <w:tabs>
          <w:tab w:val="left" w:leader="underscore" w:pos="6889"/>
        </w:tabs>
        <w:spacing w:after="30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7. Назовите правила санитарной обработки разрубочного стула</w:t>
      </w: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ab/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303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lastRenderedPageBreak/>
        <w:t>Для обработки овощей используется пластиковая разделочная доска А) красная б) синяя в) зеленая г) желтая</w:t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303"/>
        </w:tabs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какой цели используют небольшой нож -крюк с острым и коротким лезвием</w:t>
      </w:r>
    </w:p>
    <w:p w:rsidR="00292228" w:rsidRPr="00F76A5B" w:rsidRDefault="00292228" w:rsidP="00292228">
      <w:pPr>
        <w:spacing w:after="0" w:line="322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 Для ручной очистки овощей Б) для фигурной нарезки овощей в) для снятия филе г) для любых целей</w:t>
      </w:r>
    </w:p>
    <w:p w:rsidR="00292228" w:rsidRPr="00F76A5B" w:rsidRDefault="00292228" w:rsidP="00810665">
      <w:pPr>
        <w:numPr>
          <w:ilvl w:val="0"/>
          <w:numId w:val="32"/>
        </w:numPr>
        <w:tabs>
          <w:tab w:val="left" w:pos="404"/>
        </w:tabs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Поварским инструменотом является</w:t>
      </w:r>
    </w:p>
    <w:p w:rsidR="00292228" w:rsidRPr="00F76A5B" w:rsidRDefault="00292228" w:rsidP="00292228">
      <w:pPr>
        <w:spacing w:after="0" w:line="322" w:lineRule="exact"/>
        <w:ind w:left="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А)разделочная доска Б) поварская игла в) стеллажи г) табуреты</w:t>
      </w:r>
    </w:p>
    <w:p w:rsidR="00292228" w:rsidRPr="00F76A5B" w:rsidRDefault="00292228" w:rsidP="00292228">
      <w:pPr>
        <w:spacing w:after="296" w:line="322" w:lineRule="exact"/>
        <w:ind w:left="424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Задание 2</w:t>
      </w:r>
    </w:p>
    <w:p w:rsidR="00292228" w:rsidRPr="00F76A5B" w:rsidRDefault="00292228" w:rsidP="00292228">
      <w:pPr>
        <w:spacing w:after="0" w:line="326" w:lineRule="exact"/>
        <w:ind w:left="20" w:right="3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Arial Unicode MS" w:hAnsi="Times New Roman" w:cs="Times New Roman"/>
          <w:sz w:val="24"/>
          <w:szCs w:val="24"/>
          <w:lang w:eastAsia="ru-RU"/>
        </w:rPr>
        <w:t>Сколько очищенного картофеля получится из 280 кг картофеля весом брутто в декабре?</w:t>
      </w:r>
    </w:p>
    <w:p w:rsidR="00292228" w:rsidRPr="00F76A5B" w:rsidRDefault="00292228" w:rsidP="00920922">
      <w:pPr>
        <w:spacing w:after="0" w:line="36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0922" w:rsidRPr="00F76A5B" w:rsidRDefault="00920922" w:rsidP="00DB695A">
      <w:pPr>
        <w:spacing w:after="0" w:line="240" w:lineRule="auto"/>
        <w:ind w:right="-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Экзаменационные материалы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проведения теоретического экзамена по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МДК 01.02 </w:t>
      </w:r>
      <w:r w:rsidR="00DB695A" w:rsidRPr="00F76A5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Процессы </w:t>
      </w:r>
      <w:r w:rsidR="00DB695A" w:rsidRPr="00F76A5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приготовления, подготовки к реализации кулинарных полуфабрикатов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в виде теоретических вопросов и практических заданий: </w:t>
      </w: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Организация рабочего места, оборудование и инвентарь для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полуфабрикатов из мяса, рубленой, котлетной массы.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 Приготовление полуфабрикатов из филе птицы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Масса разделанной говядины 180 кг. Сколько было израсходовано говядины массой бpyттo, если норма отходов составляет 26%?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Химический состав мяса, основные ткани мяса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полуфабрикатов из рыбы для варки и припускания.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обработанного сердца, если поступило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сердце, охлажденное в количестве 25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Организация работы птицегольевого цеха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полуфабрикатов из рыбы для жарки основным способом.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неразделанной миноги при разделке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филе с кожей и реберными костями, если масса брутто 12,55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рабочего места, оборудование и инвентарь для приготовления мелкокусковых полуфабрикатов из мяса.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Разделка рыбы на филе (пластование).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неразделанного карпа для получения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кг обработанной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Обработка десертных овощей.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полуфабрикатов из рыбы для жарки во фритюре.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моркови, если масса брутто 17,25 кг,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известно, что количество отходов при механической кулинарной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обработке составляет 25 %.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6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Подбор пряностей и приправ при приготовлении полуфабрикатов из мяса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Оттаивание мороженой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Сколько потребуется мясной свинины для приготовления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40 порций шашлыка, если на 1 порцию необходимо взять 147 г массой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нетто корейки и тазобедренной части?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7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Рецептура. Последовательность технологических операций при приготовлении полуфабрикатов из мясной рубленой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Требования к качеству полуфабрикатов из птицы, сроки хранения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горбуши потрошеной с головой при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разделке на филе с кожей и реберными костями, если масса брутто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рыбы 0,65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8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обработке, хранение полуфабрикатов.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2.Последовательность технологических операций при приготовлении крупнокусковых полуфабрикатов из говядины,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Отходы при обработке лука составили 48 кг, или 16% от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обработанного лука. Определите, сколько было обработано лука.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9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1.Требования к качеству полуфабрикатов из рыбы. Санитарные требования к процессу приготовления полуфабрикатов и их хранения.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2.Полуфабрикаты из птицы и дичи: целые тушки, порционные, мелкокусковые, рубленые. 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Для приготовления 50 порций шпигованного мяса необходимо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взять 15,9 кг лопаточной части баранины. Сколько необходимо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разделать для этого баранины 1 категории?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10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Организация работы мясо-рыбного цеха, оснащение его оборудованием и инвентарем.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мелкокусковых полуфабрикатов из говядины, кулинарное использование, хранение полуфабрикатов.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кальмара мороженого обезглавленного (филе), если его масса брутто 66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работы рыбного цеха, оснащение его оборудованием и инвентарем для разделки рыбы.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Рецептура. Приготовление кнельной массы из птицы, полуфабрикатов из нее.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норму отходов и потерь при механической кулинарной обработке обрезной свинины массой 200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первичной кулинарной обработке туш баранины и телятины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2.Кулинарная обработка рыбы, для приготовления рыбного полуфабриката «кругляши»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порционные куски с кожей, без хрящей 145 кг осетра с головой.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Приёмы при приготовлении полуфабрикатов: нарезание, отбивание, маринование, шпигование, панирование, подрезка сухожилий, обвертывание, обвязывание.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крупнокусковых полуфабрикатов из баранины и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шампиньонов по массе, необходимое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получения 5 кг свежих обработанных шампиньонов.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Приготовление рыбных полуфабрикатов для жарки во фритюре. Маринование, приготовление кляра.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приготовлении порционных полуфабрикатов из баранины и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звено с кожей и хрящами 27 кг севрюги с головой.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1.Фарширование рыбы порционными кусками-кругляшами.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2.Требования к качеству, сроки хранения полуфабрикатов из мяса.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 при обработке 50 кг редиса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свежего белого обрезного, очищенного от кожицы.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16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Фарширование рыбы в целом виде.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Обработка кроликов,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котлетного мяса, которое получится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разделке 210 кг говядины II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17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по обработке осетровой рыбы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2.Рецептура. Последовательность технологических операций при приготовлении полуфабрикатов из мясной котлетной массы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отходов, полученных при обработке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 кг голов рыб семейства осетровых.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18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1.Последовательность технологических операций при кулинарной разделке и обвалке свиной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2.Рецептура. Последовательность технологических операций при приготовлении рыбной котлетной массы и полуфабрикатов из неё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разницу в количестве отходов в сентябре и марте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холодной обработке 120 кг картофеля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19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Фарши, технология приготовления.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Последовательность технологических операций при кулинарной разделке и обвалке говяжьей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петрушки свежей (зелень} , полученной массой брутто 2,5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20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Механическая кулинарная обработка морепродуктов,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Рецептура. Последовательность технологических операций при приготовлении рыбной кнельной массы и полуфабрикатов из неё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массу нетто салаки неразделанной на целую без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головы, если масса бpyттo 46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21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1.Характеристика сельскохозяйственной птицы и пернатой дичи, её кулинарное использование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2.Последовательность технологических операций при приготовлении мелкокусковых полуфабрикатов из баранины, свинины,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количество отходов и потерь при холодной обработке 250 кг говядины 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22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1.ребования к качеству. Сроки хранения полуфабрикатов из птицы и дичи.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2.Последовательность технологических операций при кулинарной разделке и обвалке бараньей туши.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3.Задача: Определите массу нетто горбуши потрошеной с головой при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разделке на филе с кожей и реберными костями, если масса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брутто рыбы 0,65 кг.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23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рабочего места, оборудование и инвентарь для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полуфабрикатов из мясной рубленной массы.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2.Подготовка овощей для фарширования: кабачки, баклажаны, томаты,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сладкий перец, грибы.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котлетного мяса, которое получится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разделке 210 кг говядины II категории.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24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1.Обработка субпродуктов птицы и дичи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2.Первичная обработка клубнеплодов, корнеплодов. Простые и сложные формы нарезки,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Задача: Определите массу полуфабриката и количество отходов при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холодной обработке 80 кг свежих грунтовых помидоров.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25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Организации рабочего места для обработки лука, капусты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2.Первичная обработка плодовых, капустных, луковых овощей. Формы нарезки, кулинарное использование.</w:t>
      </w:r>
    </w:p>
    <w:p w:rsidR="00292228" w:rsidRPr="00F76A5B" w:rsidRDefault="00292228" w:rsidP="002922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Задача: Определите количество перца сладкого, необходимое для получения 35 кг сырого подготовленного для фарширования.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228" w:rsidRPr="00F76A5B" w:rsidRDefault="00292228" w:rsidP="0029222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оценивания: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ответ, если обучающийся свободно, с глубоким знанием материала, правильно, последовательно и полно выберет тактику действий, и ответит на дополнительные вопросы по обработке овощей и приготовлению блюд и гарниров. 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 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обучающийся недостаточно уверенно, с существенными ошибками в теоретической подготовке и слабо освоенными умениями ответил на вопросы ситуационной задачи. Только с помощью наводящих вопросов преподавателя справился с вопросами разрешения производственной ситуации, не уверенно отвечал на дополнительно заданные вопросы. С затруднениями, он все же сможет при необходимости решить подобную ситуационную задачу на практике. </w:t>
      </w:r>
    </w:p>
    <w:p w:rsidR="00292228" w:rsidRPr="00F76A5B" w:rsidRDefault="00292228" w:rsidP="0029222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выставляется, если студент только имеет очень слабое представление о предмете и недостаточно, или вообще не освоил умения по разрешению производственной ситуации. Допустил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ситуационной задачи на практике</w:t>
      </w:r>
    </w:p>
    <w:p w:rsidR="00292228" w:rsidRPr="00F76A5B" w:rsidRDefault="00292228" w:rsidP="00292228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24D" w:rsidRPr="00F76A5B" w:rsidRDefault="0087724D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Контрольно-оценочные материалы по итоговой оценке  практики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задания 1, 2 и 3. </w:t>
      </w:r>
    </w:p>
    <w:p w:rsidR="00920922" w:rsidRPr="00F76A5B" w:rsidRDefault="00920922" w:rsidP="009209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45"/>
      </w:tblGrid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технологические карты  на приготовляемое блюдо.</w:t>
            </w:r>
          </w:p>
        </w:tc>
      </w:tr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Приготовьте  и оформите блюдо на подачу</w:t>
            </w:r>
          </w:p>
        </w:tc>
      </w:tr>
      <w:tr w:rsidR="00920922" w:rsidRPr="00F76A5B" w:rsidTr="003343CB">
        <w:tc>
          <w:tcPr>
            <w:tcW w:w="1526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3.     </w:t>
            </w:r>
          </w:p>
        </w:tc>
        <w:tc>
          <w:tcPr>
            <w:tcW w:w="8045" w:type="dxa"/>
          </w:tcPr>
          <w:p w:rsidR="00920922" w:rsidRPr="00F76A5B" w:rsidRDefault="00920922" w:rsidP="00920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блюдо для оценивания экзаменаторам.</w:t>
            </w:r>
          </w:p>
        </w:tc>
      </w:tr>
    </w:tbl>
    <w:p w:rsidR="00920922" w:rsidRPr="00F76A5B" w:rsidRDefault="00920922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F76A5B" w:rsidRDefault="00E4225B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4.2.2. Контрольно-оценочные материалы по итоговой оценке</w:t>
      </w:r>
      <w:r w:rsidR="004B6B7E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практики</w:t>
      </w:r>
    </w:p>
    <w:p w:rsidR="00B13685" w:rsidRPr="00F76A5B" w:rsidRDefault="00B13685" w:rsidP="00FD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дифференцированного зачета по учебной практике</w:t>
      </w:r>
    </w:p>
    <w:p w:rsidR="00B13685" w:rsidRPr="00F76A5B" w:rsidRDefault="00B13685" w:rsidP="00FD2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вариантов каждого задания / пакетов заданий для экзаменующегося: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один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каждого задания: </w:t>
      </w:r>
      <w:r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 часа</w:t>
      </w:r>
      <w:r w:rsidR="004B6B7E" w:rsidRPr="00F76A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Оборудование: 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рабочие столы, 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инвентарь: доски разделочные ОС,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ножи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кухонные ОС,</w:t>
      </w:r>
      <w:r w:rsidR="004B6B7E"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сита, дуршлаги, ложки, вилки, кастрюли разного объема, сковороды наплитные, лотки для полуфабрикатов ОС.</w:t>
      </w:r>
    </w:p>
    <w:p w:rsidR="00B13685" w:rsidRPr="00F76A5B" w:rsidRDefault="00B13685" w:rsidP="00864406">
      <w:pPr>
        <w:tabs>
          <w:tab w:val="left" w:pos="54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оборудование: электроплиты, жарочные шкафы, электромясорубки, блендеры, миксеры, электронные весы, холодильник, морозильник.</w:t>
      </w:r>
    </w:p>
    <w:p w:rsidR="00A97F46" w:rsidRPr="00F76A5B" w:rsidRDefault="00A97F46" w:rsidP="00A97F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: Внимательно прочитайте задание.</w:t>
      </w:r>
    </w:p>
    <w:p w:rsidR="00A97F46" w:rsidRPr="00F76A5B" w:rsidRDefault="00A97F46" w:rsidP="00A97F4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воспользоваться: технологической картой, оборудованием, инвентарем, инструментами и приспособлениями лаборатории кулинарии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первичную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соломкой.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(биточек).</w:t>
      </w:r>
    </w:p>
    <w:p w:rsidR="00B13685" w:rsidRPr="00F76A5B" w:rsidRDefault="00B13685" w:rsidP="008106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Нарезать мелкокусковой полуфабрикат рагу из свинины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мелким кубиком.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(котлета).</w:t>
      </w:r>
    </w:p>
    <w:p w:rsidR="00B13685" w:rsidRPr="00F76A5B" w:rsidRDefault="00B13685" w:rsidP="00810665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Порубить мелкокусковой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гуляш из свинины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средним кубиком.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(рулет).</w:t>
      </w:r>
    </w:p>
    <w:p w:rsidR="00B13685" w:rsidRPr="00F76A5B" w:rsidRDefault="00B13685" w:rsidP="008106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 мелкокусковой полуфабрикат плов из свинины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ломтиком.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массы (тельное).</w:t>
      </w:r>
    </w:p>
    <w:p w:rsidR="00B13685" w:rsidRPr="00F76A5B" w:rsidRDefault="00B13685" w:rsidP="00810665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 мелкокусковой полуфабрикат поджарка из свинины.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B13685" w:rsidRPr="00F76A5B" w:rsidRDefault="00B13685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крупным кубиком.</w:t>
      </w:r>
    </w:p>
    <w:p w:rsidR="00B13685" w:rsidRPr="00F76A5B" w:rsidRDefault="004B6B7E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3685"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</w:t>
      </w: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3685" w:rsidRPr="00F76A5B">
        <w:rPr>
          <w:rFonts w:ascii="Times New Roman" w:eastAsia="Calibri" w:hAnsi="Times New Roman" w:cs="Times New Roman"/>
          <w:sz w:val="24"/>
          <w:szCs w:val="24"/>
        </w:rPr>
        <w:t>массы (зразы).</w:t>
      </w:r>
    </w:p>
    <w:p w:rsidR="00B13685" w:rsidRPr="00F76A5B" w:rsidRDefault="00B13685" w:rsidP="00810665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мелкокуской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плов из баранины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брусочком.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(тефтели с репчатым).</w:t>
      </w:r>
    </w:p>
    <w:p w:rsidR="00B13685" w:rsidRPr="00F76A5B" w:rsidRDefault="00B13685" w:rsidP="00810665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крупнокусковой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мясо шпигованное.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картофеля. Нарезать картофель дольками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рыбную котлетную массу. Приготовить полуфабрикат из рыбной котлетной массы (тефтели с рисом).</w:t>
      </w:r>
    </w:p>
    <w:p w:rsidR="00B13685" w:rsidRPr="00F76A5B" w:rsidRDefault="00B13685" w:rsidP="0081066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мясной порционный полуфабрикат бифштекс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брусочком.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Приготовить рыбную котлетную массу. Приготовить полуфабрикат из рыбной котлетной массы (фрикадельки).</w:t>
      </w:r>
    </w:p>
    <w:p w:rsidR="00B13685" w:rsidRPr="00F76A5B" w:rsidRDefault="00B13685" w:rsidP="008106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Нарезать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мясной мелкокусковой полуфабрикат лангет.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9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соломкой.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рыбный полуфабрикат для варки с кожей и без костей.</w:t>
      </w:r>
    </w:p>
    <w:p w:rsidR="00B13685" w:rsidRPr="00F76A5B" w:rsidRDefault="00B13685" w:rsidP="0081066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(котлета).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10</w:t>
      </w:r>
    </w:p>
    <w:p w:rsidR="00B13685" w:rsidRPr="00F76A5B" w:rsidRDefault="00B13685" w:rsidP="0081066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морковь. Нарезать морковь ломтиком.</w:t>
      </w:r>
    </w:p>
    <w:p w:rsidR="00B13685" w:rsidRPr="00F76A5B" w:rsidRDefault="00B13685" w:rsidP="0081066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пластованной рыбы с кожей без костей для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припускания.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3. Приготовить мясную котлетную массу. Приготовить полуфабрикат из мясной котлетной массы (биточек).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мелким кубиком.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порционные куски круглой формы для варки</w:t>
      </w:r>
    </w:p>
    <w:p w:rsidR="00B13685" w:rsidRPr="00F76A5B" w:rsidRDefault="00B13685" w:rsidP="0081066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Приготовить мясную котлетную массу. Приготовить полуфабрикат из мясной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котлетной массы (зраза).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</w:t>
      </w:r>
    </w:p>
    <w:p w:rsidR="00B13685" w:rsidRPr="00F76A5B" w:rsidRDefault="00B13685" w:rsidP="00810665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моркови. Нарезать морковь дольками.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2.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рыбные полуфабрикаты для жарки во фритюре нарезанные из пластованной рыбы без кожи и костей.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3. Приготовить мясную котлетную массу. Приготовить полуфабрикат из мясной котлетной массы (тефтели с луком).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свеклы. Нарезать свеклу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мелким кубиком.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 и подготовить щуку к фаршированию.</w:t>
      </w:r>
    </w:p>
    <w:p w:rsidR="00B13685" w:rsidRPr="00F76A5B" w:rsidRDefault="00B13685" w:rsidP="00810665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(шницель).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14</w:t>
      </w:r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свеклы. Нарезать свеклу соломкой.</w:t>
      </w:r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морепродуктов кальмаров. Подготовить кальмары к фаршированию</w:t>
      </w:r>
    </w:p>
    <w:p w:rsidR="00B13685" w:rsidRPr="00F76A5B" w:rsidRDefault="00B13685" w:rsidP="00810665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(тефтели с рисом).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15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мелким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кубиком.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морепродуктов кальмаров. Подготовить кальмары к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жарке во фритюре.</w:t>
      </w:r>
    </w:p>
    <w:p w:rsidR="00B13685" w:rsidRPr="00F76A5B" w:rsidRDefault="00B13685" w:rsidP="00810665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мясную котлетную массу. Приготовить полуфабрикат из мясной котлетной массы (рулет).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16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соломкой.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морепродуктов кальмаров. Подготовить кальмары к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жарке основным способом.</w:t>
      </w:r>
    </w:p>
    <w:p w:rsidR="00B13685" w:rsidRPr="00F76A5B" w:rsidRDefault="00B13685" w:rsidP="008106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 субпродукт (печень). Приготовить полуфабрикат печень тушеная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17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кольцами.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камбалы. Подготовить камбалу для жарки в целом виде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основным способом.</w:t>
      </w:r>
    </w:p>
    <w:p w:rsidR="00B13685" w:rsidRPr="00F76A5B" w:rsidRDefault="00B13685" w:rsidP="0081066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lastRenderedPageBreak/>
        <w:t>Обработать субпродукт (печень). Приготовить полуфабрикат печень по-строгановски.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18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репчатого лука. Нарезать репчатый лук полукольцами.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наваги. Подготовить навагу для жарки в целом виде основным способом.</w:t>
      </w:r>
    </w:p>
    <w:p w:rsidR="00B13685" w:rsidRPr="00F76A5B" w:rsidRDefault="00B13685" w:rsidP="00810665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Обработать субпродукт (печень). Приготовить полуфабрикат печень жареная. 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19</w:t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белокачанной капусты. Нарезать белокачанную капусту соломкой.</w:t>
      </w:r>
      <w:r w:rsidRPr="00F76A5B">
        <w:rPr>
          <w:rFonts w:ascii="Times New Roman" w:eastAsia="Calibri" w:hAnsi="Times New Roman" w:cs="Times New Roman"/>
          <w:sz w:val="24"/>
          <w:szCs w:val="24"/>
        </w:rPr>
        <w:tab/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 xml:space="preserve">Произвести обработку сельди на чистое филе. </w:t>
      </w:r>
    </w:p>
    <w:p w:rsidR="00B13685" w:rsidRPr="00F76A5B" w:rsidRDefault="00B13685" w:rsidP="00810665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рагу.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20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обработку белокачанной капусты. Нарезать белокачанную капусту шашками.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 подготовку полуфабриката для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варки звеньями.</w:t>
      </w:r>
    </w:p>
    <w:p w:rsidR="00B13685" w:rsidRPr="00F76A5B" w:rsidRDefault="00B13685" w:rsidP="00810665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плов.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21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огурцов. Нарезать свежие огурцы мелким кубиком.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полуфабрикат для жарки во фритюре блюда «рыба в тесте»</w:t>
      </w:r>
    </w:p>
    <w:p w:rsidR="00B13685" w:rsidRPr="00F76A5B" w:rsidRDefault="00B13685" w:rsidP="00810665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котлеты натуральные.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22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огурцов. Нарезать свежие огурцы соломкой.</w:t>
      </w: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полуфабрикат для жарки во фритюре «рыба фри».</w:t>
      </w:r>
    </w:p>
    <w:p w:rsidR="00B13685" w:rsidRPr="00F76A5B" w:rsidRDefault="00B13685" w:rsidP="008106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 шницель по столичному.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23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сладкого перца. Нарезать сладкий перец соломкой.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полуфабрикат для припуская без кожи и костей (чистое филе).</w:t>
      </w:r>
    </w:p>
    <w:p w:rsidR="00B13685" w:rsidRPr="00F76A5B" w:rsidRDefault="00B13685" w:rsidP="00810665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Обработать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сельскохозяйственную птицы и приготовить из нее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котлета по-киевски.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24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сладкого перца. Нарезать сладкий перец мелким кубиком.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Подготовить полуфабрикат для жарки основным способом без кожи и костей.</w:t>
      </w:r>
    </w:p>
    <w:p w:rsidR="00B13685" w:rsidRPr="00F76A5B" w:rsidRDefault="00B13685" w:rsidP="00810665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котлетную массу из сельскохозяйственную птицы. Приготовить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котлеты.</w:t>
      </w:r>
    </w:p>
    <w:p w:rsidR="00B13685" w:rsidRPr="00F76A5B" w:rsidRDefault="00B13685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76A5B">
        <w:rPr>
          <w:rFonts w:ascii="Times New Roman" w:eastAsia="Calibri" w:hAnsi="Times New Roman" w:cs="Times New Roman"/>
          <w:b/>
          <w:sz w:val="24"/>
          <w:szCs w:val="24"/>
        </w:rPr>
        <w:t>Задание 25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Произвести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обработку свежих помидор. Нарезать свежий помидор кубиком.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Подготовить полуфабрикат нарезанный из пластованной рыбы с кожей и костями для жарки основным способом</w:t>
      </w:r>
    </w:p>
    <w:p w:rsidR="00B13685" w:rsidRPr="00F76A5B" w:rsidRDefault="00B13685" w:rsidP="00810665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6A5B">
        <w:rPr>
          <w:rFonts w:ascii="Times New Roman" w:eastAsia="Calibri" w:hAnsi="Times New Roman" w:cs="Times New Roman"/>
          <w:sz w:val="24"/>
          <w:szCs w:val="24"/>
        </w:rPr>
        <w:t>Приготовить котлетную массу из сельскохозяйственную птицы. Приготовить полуфабрикат</w:t>
      </w:r>
      <w:r w:rsidR="004B6B7E" w:rsidRPr="00F76A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76A5B">
        <w:rPr>
          <w:rFonts w:ascii="Times New Roman" w:eastAsia="Calibri" w:hAnsi="Times New Roman" w:cs="Times New Roman"/>
          <w:sz w:val="24"/>
          <w:szCs w:val="24"/>
        </w:rPr>
        <w:t>зразы.</w:t>
      </w:r>
    </w:p>
    <w:p w:rsidR="0003783D" w:rsidRPr="00F76A5B" w:rsidRDefault="0003783D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дифференцированного зачета по производственной практике</w:t>
      </w:r>
    </w:p>
    <w:p w:rsidR="00C84BFB" w:rsidRPr="00F76A5B" w:rsidRDefault="0003783D" w:rsidP="0086440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</w:t>
      </w:r>
      <w:r w:rsidR="004B6B7E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</w:t>
      </w:r>
      <w:r w:rsidR="00C84BFB"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63A6A" w:rsidRPr="003323C9" w:rsidRDefault="00663A6A" w:rsidP="00663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дифференцированного зачета по учебной практике</w:t>
      </w:r>
    </w:p>
    <w:p w:rsidR="00663A6A" w:rsidRPr="003323C9" w:rsidRDefault="00663A6A" w:rsidP="00663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663A6A" w:rsidRPr="003323C9" w:rsidTr="008761D6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663A6A" w:rsidRPr="003323C9" w:rsidRDefault="00663A6A" w:rsidP="00663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hAnsi="Times New Roman" w:cs="Times New Roman"/>
                <w:sz w:val="24"/>
                <w:szCs w:val="24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F76A5B" w:rsidRPr="003323C9" w:rsidRDefault="00F76A5B" w:rsidP="001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685" w:rsidRPr="003323C9" w:rsidRDefault="001A684E" w:rsidP="001A684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4.2.3. Контрольно-оценочные материалы экзамена по модулю</w:t>
      </w:r>
    </w:p>
    <w:p w:rsidR="00B13685" w:rsidRPr="003323C9" w:rsidRDefault="00B13685" w:rsidP="00FD21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и процедура экзамена по модулю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проводится в виде выполнения комплексного практического задания по приготовлению и оформлению</w:t>
      </w:r>
      <w:r w:rsidR="00313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0B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полуфабрикатов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Показателем освоения компетенций (объектом оценки) является продукт деятельности.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Итогом экзамена является однозначное решение: «вид профессиональной деятельности освоен / не освоен».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задания – 6 часов без перерыва.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 структуре и оформлению работы:</w:t>
      </w:r>
    </w:p>
    <w:p w:rsidR="00663A6A" w:rsidRPr="003323C9" w:rsidRDefault="00A80BCF" w:rsidP="00663A6A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полуфабрикат, приготовленный </w:t>
      </w:r>
      <w:r w:rsidR="00663A6A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663A6A" w:rsidRPr="003323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требованиям к качеству по органолептическим показателям (внешний вид, консистенция, цвет, запах, вкус).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 защите работы: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</w:t>
      </w:r>
      <w:r w:rsidR="0051268F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подготовленного полуфабриката</w:t>
      </w: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устное обоснование результатов работы с проявлением интереса к профессии и ответственности за результаты работы.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бракеража готового изделия в соответств</w:t>
      </w:r>
      <w:r w:rsidR="0051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с правилами бракеража </w:t>
      </w: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663A6A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6A" w:rsidRPr="003323C9" w:rsidRDefault="00663A6A" w:rsidP="00663A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A6A" w:rsidRPr="003323C9" w:rsidRDefault="00663A6A" w:rsidP="00663A6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</w:tr>
      <w:tr w:rsidR="00663A6A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8761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  <w:r w:rsidR="00897B7B">
              <w:rPr>
                <w:rFonts w:ascii="Times New Roman" w:eastAsia="Times New Roman" w:hAnsi="Times New Roman" w:cs="Times New Roman"/>
                <w:sz w:val="24"/>
                <w:szCs w:val="24"/>
              </w:rPr>
              <w:t>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6A" w:rsidRPr="003323C9" w:rsidRDefault="00663A6A" w:rsidP="00663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практической </w:t>
            </w: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работы экзамена по модулю</w:t>
            </w:r>
          </w:p>
        </w:tc>
      </w:tr>
      <w:tr w:rsidR="00D06E0B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uppressAutoHyphens/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ПК 1.1  </w:t>
            </w:r>
          </w:p>
          <w:p w:rsidR="00D06E0B" w:rsidRPr="003323C9" w:rsidRDefault="00D06E0B" w:rsidP="00D06E0B">
            <w:pPr>
              <w:suppressAutoHyphens/>
              <w:spacing w:after="0" w:line="240" w:lineRule="auto"/>
              <w:ind w:hanging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D06E0B" w:rsidRPr="003323C9" w:rsidRDefault="00D06E0B" w:rsidP="00D06E0B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6E0B" w:rsidRPr="003323C9" w:rsidRDefault="00D06E0B" w:rsidP="00D06E0B">
            <w:pPr>
              <w:suppressAutoHyphens/>
              <w:spacing w:after="0" w:line="240" w:lineRule="auto"/>
              <w:ind w:hanging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Задание 1</w:t>
            </w:r>
          </w:p>
        </w:tc>
      </w:tr>
      <w:tr w:rsidR="001425A6" w:rsidRPr="003323C9" w:rsidTr="00313057">
        <w:trPr>
          <w:trHeight w:val="1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1.2.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25A6" w:rsidRPr="003323C9" w:rsidRDefault="001425A6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25A6" w:rsidRPr="003323C9" w:rsidRDefault="001425A6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  <w:tr w:rsidR="001425A6" w:rsidRPr="003323C9" w:rsidTr="00313057">
        <w:trPr>
          <w:trHeight w:val="13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1425A6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425A6" w:rsidRPr="003323C9" w:rsidRDefault="001425A6" w:rsidP="00142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1425A6" w:rsidRPr="003323C9" w:rsidRDefault="001425A6" w:rsidP="00D06E0B">
            <w:pPr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A6" w:rsidRPr="003323C9" w:rsidRDefault="001425A6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  <w:tr w:rsidR="00D06E0B" w:rsidRPr="003323C9" w:rsidTr="008761D6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1.4.</w:t>
            </w:r>
          </w:p>
          <w:p w:rsidR="00D06E0B" w:rsidRPr="003323C9" w:rsidRDefault="00D06E0B" w:rsidP="00D06E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0B" w:rsidRPr="003323C9" w:rsidRDefault="00D06E0B" w:rsidP="00D06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2, 3</w:t>
            </w:r>
          </w:p>
        </w:tc>
      </w:tr>
    </w:tbl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3A6A" w:rsidRPr="003323C9" w:rsidRDefault="00663A6A" w:rsidP="008761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3323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Оценочные задания</w:t>
      </w:r>
    </w:p>
    <w:p w:rsidR="008761D6" w:rsidRPr="003323C9" w:rsidRDefault="008761D6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61D6" w:rsidRPr="003323C9" w:rsidRDefault="008761D6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для выполнения практической работы: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Внимательно прочитайте задание.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технологические карты на приготовляемое блюдо, п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одготовьте рабочее место, оборудование, сырье, материалы для приготовления блюда</w:t>
            </w: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663A6A" w:rsidRPr="003323C9" w:rsidTr="008761D6">
        <w:tc>
          <w:tcPr>
            <w:tcW w:w="1559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3.</w:t>
            </w:r>
          </w:p>
        </w:tc>
        <w:tc>
          <w:tcPr>
            <w:tcW w:w="6663" w:type="dxa"/>
          </w:tcPr>
          <w:p w:rsidR="00663A6A" w:rsidRPr="003323C9" w:rsidRDefault="00663A6A" w:rsidP="00663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 можете воспользоваться: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сборником рецептур блюд и кулинарных изделий для предприятий общественного питания;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калькулятором;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Максимальное время выполнения заданий – 6 часов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Последовательность выполнения практической работы экзамена по модулю: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1. Составить технологическую карту, рассчитать сырье.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2. Организовать рабочее место.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lastRenderedPageBreak/>
        <w:t>4. Выполнить технологические операции по подготовке сырья.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PMingLiU" w:hAnsi="Times New Roman" w:cs="Times New Roman"/>
          <w:sz w:val="24"/>
          <w:szCs w:val="24"/>
          <w:lang w:eastAsia="zh-TW"/>
        </w:rPr>
        <w:t>7. Представить блюдо и технологическую карту для оценивания.</w:t>
      </w:r>
    </w:p>
    <w:p w:rsidR="00663A6A" w:rsidRPr="003323C9" w:rsidRDefault="00663A6A" w:rsidP="00663A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Варианты заданий для экзамена по модулю</w:t>
      </w:r>
    </w:p>
    <w:p w:rsidR="00663A6A" w:rsidRPr="003323C9" w:rsidRDefault="00663A6A" w:rsidP="00663A6A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Инструкция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 прочитайте задание.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можете воспользоваться  сборником рецептур, технологическими картами.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выполнения задания –  3 ч 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котлеты мясные  натуральные рубленые 2 порции.</w:t>
      </w:r>
    </w:p>
    <w:p w:rsidR="008761D6" w:rsidRPr="003323C9" w:rsidRDefault="00094E6B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761D6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20 порций и оформление технологической карточки.</w:t>
      </w:r>
    </w:p>
    <w:p w:rsidR="008761D6" w:rsidRPr="003323C9" w:rsidRDefault="00094E6B" w:rsidP="00094E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</w:t>
      </w:r>
      <w:r w:rsidR="008761D6" w:rsidRPr="003323C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зразы из говядины рубленые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тефтели из говядины (с рисом)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26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бифштекс рубленый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полуфабрикаты грудка куриная фаршированная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26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Приготовить полуфабрикаты  шницель 2 порции. 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рулет с луком и яйцом 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шашлык из свинины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шницель из  свинины 2 порции</w:t>
      </w:r>
    </w:p>
    <w:p w:rsidR="008761D6" w:rsidRPr="003323C9" w:rsidRDefault="008761D6" w:rsidP="00D06E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10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эскалоп из свинины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12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11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 говядина тушеная с черносливом.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12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щука фаршированная.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16 порций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13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тельное из рыбы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18 порций и оформление технологической карточки.</w:t>
      </w:r>
    </w:p>
    <w:p w:rsidR="008761D6" w:rsidRPr="003323C9" w:rsidRDefault="00094E6B" w:rsidP="00094E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14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Приготовить полуфабрикат  курица фаршированная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 и оформление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15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шашлык из курицы 2 порции.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полуфабриката  на 30 порций и оформ</w:t>
      </w:r>
      <w:r w:rsidR="00094E6B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технологической карточки.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16</w:t>
      </w:r>
    </w:p>
    <w:p w:rsidR="008761D6" w:rsidRPr="003323C9" w:rsidRDefault="008761D6" w:rsidP="00876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Приготовить полуфабрикат  ножка куриная фаршированная  2 порции</w:t>
      </w:r>
    </w:p>
    <w:p w:rsidR="008761D6" w:rsidRPr="003323C9" w:rsidRDefault="008761D6" w:rsidP="0087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полуфабриката  на 26 порций и оформление технологической карточ</w:t>
      </w:r>
      <w:r w:rsidR="00094E6B"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p w:rsidR="008761D6" w:rsidRPr="003323C9" w:rsidRDefault="008761D6" w:rsidP="008761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</w:pPr>
    </w:p>
    <w:p w:rsidR="00E4225B" w:rsidRPr="003323C9" w:rsidRDefault="00E4225B" w:rsidP="00FD21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9E6" w:rsidRPr="003323C9" w:rsidRDefault="00BA29E6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663A6A" w:rsidRPr="003323C9" w:rsidRDefault="00663A6A" w:rsidP="00FD2190">
      <w:pPr>
        <w:spacing w:after="0" w:line="240" w:lineRule="auto"/>
        <w:ind w:firstLine="900"/>
        <w:jc w:val="center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:rsidR="00864406" w:rsidRPr="003323C9" w:rsidRDefault="00864406" w:rsidP="008C13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4406" w:rsidRPr="003323C9" w:rsidRDefault="00864406" w:rsidP="00FD2190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Критерии оценки</w:t>
      </w:r>
    </w:p>
    <w:p w:rsidR="00663A6A" w:rsidRPr="003323C9" w:rsidRDefault="00663A6A" w:rsidP="00663A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Экспертный лист/оценочный лист:</w:t>
      </w:r>
    </w:p>
    <w:p w:rsidR="00663A6A" w:rsidRPr="003323C9" w:rsidRDefault="00663A6A" w:rsidP="00663A6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3A6A" w:rsidRPr="00663A6A" w:rsidRDefault="00663A6A" w:rsidP="00663A6A">
      <w:pPr>
        <w:spacing w:after="200" w:line="360" w:lineRule="auto"/>
        <w:jc w:val="both"/>
        <w:rPr>
          <w:rFonts w:ascii="Calibri" w:eastAsia="Calibri" w:hAnsi="Calibri" w:cs="Times New Roman"/>
          <w:bCs/>
          <w:sz w:val="24"/>
          <w:szCs w:val="24"/>
        </w:rPr>
        <w:sectPr w:rsidR="00663A6A" w:rsidRPr="00663A6A" w:rsidSect="008761D6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663A6A" w:rsidRPr="003323C9" w:rsidTr="008761D6">
        <w:tc>
          <w:tcPr>
            <w:tcW w:w="6062" w:type="dxa"/>
            <w:vMerge w:val="restart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663A6A" w:rsidRPr="003323C9" w:rsidTr="008761D6">
        <w:tc>
          <w:tcPr>
            <w:tcW w:w="6062" w:type="dxa"/>
            <w:vMerge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3323C9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  <w:r w:rsidRPr="003323C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  <w:r w:rsidRPr="003323C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63A6A" w:rsidRPr="003323C9" w:rsidTr="008761D6">
        <w:tc>
          <w:tcPr>
            <w:tcW w:w="6062" w:type="dxa"/>
          </w:tcPr>
          <w:p w:rsidR="00663A6A" w:rsidRPr="003323C9" w:rsidRDefault="00663A6A" w:rsidP="00663A6A">
            <w:pPr>
              <w:jc w:val="right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/>
                <w:bCs/>
                <w:sz w:val="24"/>
                <w:szCs w:val="24"/>
              </w:rPr>
            </w:pPr>
            <w:r w:rsidRPr="003323C9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3A6A" w:rsidRPr="003323C9" w:rsidRDefault="00663A6A" w:rsidP="00663A6A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63A6A" w:rsidRPr="00663A6A" w:rsidRDefault="00663A6A" w:rsidP="00663A6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63A6A" w:rsidRPr="00663A6A" w:rsidSect="008761D6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Защита портфолио: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3C9">
        <w:rPr>
          <w:rFonts w:ascii="Times New Roman" w:eastAsia="Times New Roman" w:hAnsi="Times New Roman" w:cs="Times New Roman"/>
          <w:sz w:val="24"/>
          <w:szCs w:val="24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оценки: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Максимальное количество баллов – 61. 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балл получается путем суммирования баллов по каждому заданию. Пороговое значение – 34 балла (55%).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3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Перевод баллов в оценку: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Максимальный балл – 61, соответствует оценке «5»;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От 48 до 60 баллов – соответствует оценке «4»;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От 34 до 47 баллов – соответствует оценке «3»;</w:t>
      </w:r>
    </w:p>
    <w:p w:rsidR="00663A6A" w:rsidRPr="003323C9" w:rsidRDefault="00663A6A" w:rsidP="00663A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3C9">
        <w:rPr>
          <w:rFonts w:ascii="Times New Roman" w:eastAsia="Calibri" w:hAnsi="Times New Roman" w:cs="Times New Roman"/>
          <w:sz w:val="24"/>
          <w:szCs w:val="24"/>
        </w:rPr>
        <w:t>Ниже 34 баллов – задание считается не выполненным.</w:t>
      </w:r>
    </w:p>
    <w:p w:rsidR="00663A6A" w:rsidRPr="00663A6A" w:rsidRDefault="00663A6A" w:rsidP="00663A6A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D62" w:rsidRPr="00F76A5B" w:rsidRDefault="00C85D62" w:rsidP="00C85D62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IV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Материально-техническое и информационное обеспечение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</w:rPr>
        <w:t>Лаборатория Учебная кухня ресторана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Основное и вспомогательное технологическое оборудование: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Весы настольные электронные;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Пароконвектомат;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Конвекционная печь или жарочный шкаф;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Микроволновая печь;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Расстоечный шкаф;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Плита электрическая;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Фритюрница;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Электрогриль (жарочная поверхность)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Шкаф холодильный;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Шкаф морозильный;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Шкаф шоковой заморозки;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Льдогенератор;  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Тестораскаточная машина;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Планетарный миксер;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Блендер (ручной с дополнительной насадкой для взбивания);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>Мясорубка;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Овощерезка или процессор кухонный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Слайсер;  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Куттер или бликсер (для тонкого измельчения продуктов) или процессор кухонный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Миксер для коктейлей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Соковыжималки (для цитрусовых, универсальная)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Times New Roman" w:hAnsi="Times New Roman" w:cs="Times New Roman"/>
          <w:sz w:val="24"/>
          <w:szCs w:val="24"/>
        </w:rPr>
        <w:t xml:space="preserve">Машина для вакуумной упаковки;  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Кофемашина с капучинатором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lastRenderedPageBreak/>
        <w:t>Кофемолка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Газовая горелка (для карамелизации)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Набор инструментов для карвинга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Овоскоп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A5B" w:rsidRPr="00F76A5B" w:rsidRDefault="00F76A5B" w:rsidP="00F76A5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 w:rsidRPr="00F76A5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F76A5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6A5B" w:rsidRPr="00F76A5B" w:rsidRDefault="00C85D62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Литература:</w:t>
      </w:r>
      <w:r w:rsidR="00F76A5B"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Введ.  </w:t>
      </w:r>
    </w:p>
    <w:p w:rsidR="00F76A5B" w:rsidRPr="00F76A5B" w:rsidRDefault="00F76A5B" w:rsidP="00F76A5B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2015-01-01. -  М.: Стандартинформ,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Введ.  </w:t>
      </w:r>
    </w:p>
    <w:p w:rsidR="00F76A5B" w:rsidRPr="00F76A5B" w:rsidRDefault="00F76A5B" w:rsidP="00F76A5B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2016-01-01. -  М.: Стандартинформ,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ГОСТ 31985-2013 Услуги общественного питания. Термины и определения.- Введ. 2015-01-01. -  М.: Стандартинформ, 2014.-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F76A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ДеЛи принт, 2015.- 544с.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ДеЛи плюс, 2013.- 808с.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</w:t>
      </w:r>
      <w:r w:rsidR="0036636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Издательский центр «Академия», 2015. – 192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320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Кащенко В.Ф. Оборудование предприятий общественного питания: учебное пособие/В.Ф. Кащенко, Р.В. Кащенко.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Альфа, 2019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416 с.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240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Изда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«Академия», 2021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352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Отельеров. - </w:t>
      </w:r>
      <w:r w:rsidR="00867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М.: Ресторанные ведомости, 2019</w:t>
      </w:r>
      <w:r w:rsidRPr="00F76A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512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867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/С.Н. Радченко.- «Феникс», 2021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373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 И.П. Организация процесса приготовления и приготовление полуфабрикатов для сложной кулинарной продукции : учебник для студ. учреждений сред.проф.образования / И.П. Самородова. – 4-е изд., стер. – М. :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с.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Самородова И.П. Приготовление блюд из мяса и домашней птицы: учеб.для учащихся учреждений сред.проф.образования / И.П. Самородова. – 2-е изд., стер. – М. :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128 с 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Соколова Е. И. Приготовление блюд из овощей и грибов: учеб.для учащихся учреждений сред.проф.образования / Е.И.Соколова. – 2-е изд., стер. – М. :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288 с</w:t>
      </w:r>
    </w:p>
    <w:p w:rsidR="00F76A5B" w:rsidRPr="00F76A5B" w:rsidRDefault="00F76A5B" w:rsidP="00D55CC4">
      <w:pPr>
        <w:numPr>
          <w:ilvl w:val="0"/>
          <w:numId w:val="42"/>
        </w:num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</w:t>
      </w:r>
      <w:r w:rsidR="00157A3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2020.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432 с</w:t>
      </w:r>
    </w:p>
    <w:p w:rsidR="00F76A5B" w:rsidRPr="00F76A5B" w:rsidRDefault="00F76A5B" w:rsidP="00F76A5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издания: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 </w:t>
      </w:r>
      <w:hyperlink r:id="rId9" w:history="1">
        <w:r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http://base.garant.ru</w:t>
        </w:r>
      </w:hyperlink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</w:t>
      </w: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76A5B" w:rsidRPr="00F76A5B" w:rsidRDefault="00F76A5B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F76A5B" w:rsidRPr="00F76A5B" w:rsidRDefault="00C75513" w:rsidP="00F76A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F76A5B" w:rsidRPr="00F76A5B" w:rsidRDefault="00C75513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F76A5B" w:rsidRPr="00F76A5B" w:rsidRDefault="00C75513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F76A5B" w:rsidRPr="00F76A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F76A5B" w:rsidRPr="00F76A5B" w:rsidRDefault="00C75513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C75513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C75513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F76A5B" w:rsidRPr="00F76A5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F76A5B" w:rsidRPr="00F76A5B" w:rsidRDefault="00C75513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F76A5B" w:rsidRPr="00F76A5B" w:rsidRDefault="00C75513" w:rsidP="00D55CC4">
      <w:pPr>
        <w:numPr>
          <w:ilvl w:val="0"/>
          <w:numId w:val="4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r w:rsidR="00F76A5B" w:rsidRPr="00F76A5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F76A5B" w:rsidRPr="00F76A5B" w:rsidRDefault="00F76A5B" w:rsidP="00F76A5B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F76A5B" w:rsidRPr="00F76A5B" w:rsidRDefault="00F76A5B" w:rsidP="00F76A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электронно - библиотечная система «Znanium.com»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2. http://pravo.gov.ru/proxy/ips/?docbody=&amp;nd=102063865&amp;rdk=&amp;backlink=1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3. http://ozpp.ru/laws2/postan/post7.html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4. http://www.ohranatruda.ru/ot_biblio/normativ/data_normativ/46/46201/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5. http://ohranatruda.ru/ot_biblio/normativ/data_normativ/9/9744/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http://fcior.edu.ru/catalog/meta/5/p/page.html;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7. http://www.jur-jur.ru/journals/jur22/index.html;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8. http://www.eda-server.ru/gastronom/;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A5B">
        <w:rPr>
          <w:rFonts w:ascii="Times New Roman" w:eastAsia="Times New Roman" w:hAnsi="Times New Roman" w:cs="Times New Roman"/>
          <w:sz w:val="24"/>
          <w:szCs w:val="24"/>
          <w:lang w:eastAsia="ru-RU"/>
        </w:rPr>
        <w:t>9. http://www.eda-server.ru/culinary-school/</w:t>
      </w: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A5B" w:rsidRPr="00F76A5B" w:rsidRDefault="00F76A5B" w:rsidP="00F76A5B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4547" w:rsidRPr="00F76A5B" w:rsidRDefault="00A94547" w:rsidP="003343C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94547" w:rsidRPr="00F76A5B" w:rsidSect="002D1114">
      <w:footerReference w:type="default" r:id="rId18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513" w:rsidRDefault="00C75513" w:rsidP="00FD2190">
      <w:pPr>
        <w:spacing w:after="0" w:line="240" w:lineRule="auto"/>
      </w:pPr>
      <w:r>
        <w:separator/>
      </w:r>
    </w:p>
  </w:endnote>
  <w:endnote w:type="continuationSeparator" w:id="0">
    <w:p w:rsidR="00C75513" w:rsidRDefault="00C75513" w:rsidP="00FD2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685390"/>
      <w:docPartObj>
        <w:docPartGallery w:val="Page Numbers (Bottom of Page)"/>
        <w:docPartUnique/>
      </w:docPartObj>
    </w:sdtPr>
    <w:sdtEndPr/>
    <w:sdtContent>
      <w:p w:rsidR="00701C1E" w:rsidRDefault="00701C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36C">
          <w:rPr>
            <w:noProof/>
          </w:rPr>
          <w:t>41</w:t>
        </w:r>
        <w:r>
          <w:fldChar w:fldCharType="end"/>
        </w:r>
      </w:p>
    </w:sdtContent>
  </w:sdt>
  <w:p w:rsidR="00701C1E" w:rsidRDefault="00701C1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513" w:rsidRDefault="00C75513" w:rsidP="00FD2190">
      <w:pPr>
        <w:spacing w:after="0" w:line="240" w:lineRule="auto"/>
      </w:pPr>
      <w:r>
        <w:separator/>
      </w:r>
    </w:p>
  </w:footnote>
  <w:footnote w:type="continuationSeparator" w:id="0">
    <w:p w:rsidR="00C75513" w:rsidRDefault="00C75513" w:rsidP="00FD2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7"/>
    <w:multiLevelType w:val="multilevel"/>
    <w:tmpl w:val="00000006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9"/>
    <w:multiLevelType w:val="multilevel"/>
    <w:tmpl w:val="00000008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19F6DC2"/>
    <w:multiLevelType w:val="hybridMultilevel"/>
    <w:tmpl w:val="B3D0EB34"/>
    <w:lvl w:ilvl="0" w:tplc="D994BC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666D4"/>
    <w:multiLevelType w:val="hybridMultilevel"/>
    <w:tmpl w:val="F306E3D8"/>
    <w:lvl w:ilvl="0" w:tplc="62640A4C">
      <w:start w:val="1"/>
      <w:numFmt w:val="decimal"/>
      <w:lvlText w:val="%1."/>
      <w:lvlJc w:val="left"/>
      <w:pPr>
        <w:ind w:left="216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0DB63FAC"/>
    <w:multiLevelType w:val="hybridMultilevel"/>
    <w:tmpl w:val="9246F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300BB5"/>
    <w:multiLevelType w:val="hybridMultilevel"/>
    <w:tmpl w:val="DB3E8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0C7188"/>
    <w:multiLevelType w:val="multilevel"/>
    <w:tmpl w:val="D22A5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1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191864F3"/>
    <w:multiLevelType w:val="hybridMultilevel"/>
    <w:tmpl w:val="2F9E3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34445F"/>
    <w:multiLevelType w:val="hybridMultilevel"/>
    <w:tmpl w:val="AF6A0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29473668"/>
    <w:multiLevelType w:val="hybridMultilevel"/>
    <w:tmpl w:val="90489B60"/>
    <w:lvl w:ilvl="0" w:tplc="33826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22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>
    <w:nsid w:val="300E3B2D"/>
    <w:multiLevelType w:val="hybridMultilevel"/>
    <w:tmpl w:val="0FDE1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021859"/>
    <w:multiLevelType w:val="hybridMultilevel"/>
    <w:tmpl w:val="F240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6A7D9E"/>
    <w:multiLevelType w:val="hybridMultilevel"/>
    <w:tmpl w:val="46D2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D30E93"/>
    <w:multiLevelType w:val="hybridMultilevel"/>
    <w:tmpl w:val="2E12C1DE"/>
    <w:lvl w:ilvl="0" w:tplc="50683B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3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9F75E82"/>
    <w:multiLevelType w:val="hybridMultilevel"/>
    <w:tmpl w:val="E7D8D980"/>
    <w:lvl w:ilvl="0" w:tplc="F9CA40F8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2">
    <w:nsid w:val="4A317DB1"/>
    <w:multiLevelType w:val="multilevel"/>
    <w:tmpl w:val="48F08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>
    <w:nsid w:val="4D4763FB"/>
    <w:multiLevelType w:val="hybridMultilevel"/>
    <w:tmpl w:val="2D8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9E7B30"/>
    <w:multiLevelType w:val="hybridMultilevel"/>
    <w:tmpl w:val="53044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6">
    <w:nsid w:val="547136EC"/>
    <w:multiLevelType w:val="hybridMultilevel"/>
    <w:tmpl w:val="E4202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5476D5"/>
    <w:multiLevelType w:val="hybridMultilevel"/>
    <w:tmpl w:val="B0CA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5870BB"/>
    <w:multiLevelType w:val="hybridMultilevel"/>
    <w:tmpl w:val="C9543338"/>
    <w:lvl w:ilvl="0" w:tplc="5BA8AF4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2C3262B"/>
    <w:multiLevelType w:val="multilevel"/>
    <w:tmpl w:val="5CACCCE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17" w:hanging="540"/>
      </w:pPr>
      <w:rPr>
        <w:rFonts w:hint="default"/>
        <w:b/>
      </w:rPr>
    </w:lvl>
    <w:lvl w:ilvl="2">
      <w:start w:val="4"/>
      <w:numFmt w:val="decimal"/>
      <w:isLgl/>
      <w:lvlText w:val="%1.%2.%3."/>
      <w:lvlJc w:val="left"/>
      <w:pPr>
        <w:ind w:left="18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6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7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34" w:hanging="1800"/>
      </w:pPr>
      <w:rPr>
        <w:rFonts w:hint="default"/>
        <w:b/>
      </w:rPr>
    </w:lvl>
  </w:abstractNum>
  <w:abstractNum w:abstractNumId="43">
    <w:nsid w:val="6708731B"/>
    <w:multiLevelType w:val="hybridMultilevel"/>
    <w:tmpl w:val="7FF68C68"/>
    <w:lvl w:ilvl="0" w:tplc="413E44D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4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46">
    <w:nsid w:val="6D814047"/>
    <w:multiLevelType w:val="hybridMultilevel"/>
    <w:tmpl w:val="A416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304678"/>
    <w:multiLevelType w:val="hybridMultilevel"/>
    <w:tmpl w:val="69707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C173C4"/>
    <w:multiLevelType w:val="hybridMultilevel"/>
    <w:tmpl w:val="F1BC7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932359D"/>
    <w:multiLevelType w:val="hybridMultilevel"/>
    <w:tmpl w:val="3C04C0F6"/>
    <w:lvl w:ilvl="0" w:tplc="50AC2AA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0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3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54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27"/>
  </w:num>
  <w:num w:numId="4">
    <w:abstractNumId w:val="5"/>
  </w:num>
  <w:num w:numId="5">
    <w:abstractNumId w:val="7"/>
  </w:num>
  <w:num w:numId="6">
    <w:abstractNumId w:val="38"/>
  </w:num>
  <w:num w:numId="7">
    <w:abstractNumId w:val="43"/>
  </w:num>
  <w:num w:numId="8">
    <w:abstractNumId w:val="49"/>
  </w:num>
  <w:num w:numId="9">
    <w:abstractNumId w:val="31"/>
  </w:num>
  <w:num w:numId="10">
    <w:abstractNumId w:val="42"/>
  </w:num>
  <w:num w:numId="11">
    <w:abstractNumId w:val="9"/>
  </w:num>
  <w:num w:numId="12">
    <w:abstractNumId w:val="13"/>
  </w:num>
  <w:num w:numId="13">
    <w:abstractNumId w:val="47"/>
  </w:num>
  <w:num w:numId="14">
    <w:abstractNumId w:val="33"/>
  </w:num>
  <w:num w:numId="15">
    <w:abstractNumId w:val="24"/>
  </w:num>
  <w:num w:numId="16">
    <w:abstractNumId w:val="37"/>
  </w:num>
  <w:num w:numId="17">
    <w:abstractNumId w:val="48"/>
  </w:num>
  <w:num w:numId="18">
    <w:abstractNumId w:val="46"/>
  </w:num>
  <w:num w:numId="19">
    <w:abstractNumId w:val="25"/>
  </w:num>
  <w:num w:numId="20">
    <w:abstractNumId w:val="10"/>
  </w:num>
  <w:num w:numId="21">
    <w:abstractNumId w:val="14"/>
  </w:num>
  <w:num w:numId="22">
    <w:abstractNumId w:val="34"/>
  </w:num>
  <w:num w:numId="23">
    <w:abstractNumId w:val="36"/>
  </w:num>
  <w:num w:numId="24">
    <w:abstractNumId w:val="11"/>
  </w:num>
  <w:num w:numId="25">
    <w:abstractNumId w:val="32"/>
  </w:num>
  <w:num w:numId="26">
    <w:abstractNumId w:val="18"/>
  </w:num>
  <w:num w:numId="27">
    <w:abstractNumId w:val="41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40"/>
  </w:num>
  <w:num w:numId="34">
    <w:abstractNumId w:val="52"/>
  </w:num>
  <w:num w:numId="35">
    <w:abstractNumId w:val="8"/>
  </w:num>
  <w:num w:numId="36">
    <w:abstractNumId w:val="28"/>
  </w:num>
  <w:num w:numId="37">
    <w:abstractNumId w:val="22"/>
  </w:num>
  <w:num w:numId="38">
    <w:abstractNumId w:val="35"/>
  </w:num>
  <w:num w:numId="39">
    <w:abstractNumId w:val="15"/>
  </w:num>
  <w:num w:numId="40">
    <w:abstractNumId w:val="19"/>
  </w:num>
  <w:num w:numId="4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44"/>
  </w:num>
  <w:num w:numId="44">
    <w:abstractNumId w:val="17"/>
  </w:num>
  <w:num w:numId="45">
    <w:abstractNumId w:val="29"/>
  </w:num>
  <w:num w:numId="46">
    <w:abstractNumId w:val="53"/>
  </w:num>
  <w:num w:numId="47">
    <w:abstractNumId w:val="16"/>
  </w:num>
  <w:num w:numId="48">
    <w:abstractNumId w:val="21"/>
  </w:num>
  <w:num w:numId="49">
    <w:abstractNumId w:val="45"/>
  </w:num>
  <w:num w:numId="50">
    <w:abstractNumId w:val="23"/>
  </w:num>
  <w:num w:numId="51">
    <w:abstractNumId w:val="12"/>
  </w:num>
  <w:num w:numId="52">
    <w:abstractNumId w:val="30"/>
  </w:num>
  <w:num w:numId="53">
    <w:abstractNumId w:val="50"/>
  </w:num>
  <w:num w:numId="54">
    <w:abstractNumId w:val="6"/>
  </w:num>
  <w:num w:numId="55">
    <w:abstractNumId w:val="5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C1"/>
    <w:rsid w:val="00015370"/>
    <w:rsid w:val="00027AC2"/>
    <w:rsid w:val="0003479D"/>
    <w:rsid w:val="0003661F"/>
    <w:rsid w:val="00037728"/>
    <w:rsid w:val="0003783D"/>
    <w:rsid w:val="00041E2A"/>
    <w:rsid w:val="00046F57"/>
    <w:rsid w:val="00047104"/>
    <w:rsid w:val="0005028C"/>
    <w:rsid w:val="0005037D"/>
    <w:rsid w:val="00051808"/>
    <w:rsid w:val="000527BC"/>
    <w:rsid w:val="0006179B"/>
    <w:rsid w:val="000765FA"/>
    <w:rsid w:val="00094E6B"/>
    <w:rsid w:val="000960A4"/>
    <w:rsid w:val="000A4F05"/>
    <w:rsid w:val="000B0AA3"/>
    <w:rsid w:val="000B2227"/>
    <w:rsid w:val="000B3855"/>
    <w:rsid w:val="000C5F2F"/>
    <w:rsid w:val="000E0F36"/>
    <w:rsid w:val="000E7A09"/>
    <w:rsid w:val="0010667A"/>
    <w:rsid w:val="00110D12"/>
    <w:rsid w:val="00112318"/>
    <w:rsid w:val="00120883"/>
    <w:rsid w:val="00134777"/>
    <w:rsid w:val="001425A6"/>
    <w:rsid w:val="001524BF"/>
    <w:rsid w:val="00157A3F"/>
    <w:rsid w:val="00162919"/>
    <w:rsid w:val="00164E27"/>
    <w:rsid w:val="00172648"/>
    <w:rsid w:val="00172984"/>
    <w:rsid w:val="00184EA3"/>
    <w:rsid w:val="00187D37"/>
    <w:rsid w:val="001A4F4B"/>
    <w:rsid w:val="001A684E"/>
    <w:rsid w:val="001B19EE"/>
    <w:rsid w:val="001C5D86"/>
    <w:rsid w:val="001D4E21"/>
    <w:rsid w:val="001E3DF7"/>
    <w:rsid w:val="001F30F9"/>
    <w:rsid w:val="001F665F"/>
    <w:rsid w:val="00202C26"/>
    <w:rsid w:val="0020380F"/>
    <w:rsid w:val="00210469"/>
    <w:rsid w:val="0021243F"/>
    <w:rsid w:val="00247ACA"/>
    <w:rsid w:val="002504F4"/>
    <w:rsid w:val="002541A9"/>
    <w:rsid w:val="00256A65"/>
    <w:rsid w:val="00260157"/>
    <w:rsid w:val="00261914"/>
    <w:rsid w:val="00262E34"/>
    <w:rsid w:val="00263A01"/>
    <w:rsid w:val="00276538"/>
    <w:rsid w:val="00292228"/>
    <w:rsid w:val="002A12F6"/>
    <w:rsid w:val="002B2EFD"/>
    <w:rsid w:val="002B612A"/>
    <w:rsid w:val="002B6B13"/>
    <w:rsid w:val="002C4621"/>
    <w:rsid w:val="002C4A84"/>
    <w:rsid w:val="002D1114"/>
    <w:rsid w:val="002E38DB"/>
    <w:rsid w:val="002E7315"/>
    <w:rsid w:val="002F7232"/>
    <w:rsid w:val="00302F99"/>
    <w:rsid w:val="003040CA"/>
    <w:rsid w:val="00313057"/>
    <w:rsid w:val="00314A6A"/>
    <w:rsid w:val="00316F9D"/>
    <w:rsid w:val="003229BB"/>
    <w:rsid w:val="00326BA0"/>
    <w:rsid w:val="003318B8"/>
    <w:rsid w:val="003323C9"/>
    <w:rsid w:val="00332FD8"/>
    <w:rsid w:val="00333FE6"/>
    <w:rsid w:val="003343CB"/>
    <w:rsid w:val="00342914"/>
    <w:rsid w:val="003533FF"/>
    <w:rsid w:val="003560A4"/>
    <w:rsid w:val="00363020"/>
    <w:rsid w:val="00366363"/>
    <w:rsid w:val="00373333"/>
    <w:rsid w:val="00381789"/>
    <w:rsid w:val="00384A00"/>
    <w:rsid w:val="00386F89"/>
    <w:rsid w:val="00391D55"/>
    <w:rsid w:val="00392F4A"/>
    <w:rsid w:val="003D1140"/>
    <w:rsid w:val="003D78AF"/>
    <w:rsid w:val="003E1D38"/>
    <w:rsid w:val="003F727C"/>
    <w:rsid w:val="00424B78"/>
    <w:rsid w:val="00435EE6"/>
    <w:rsid w:val="00450599"/>
    <w:rsid w:val="00453C12"/>
    <w:rsid w:val="004A3465"/>
    <w:rsid w:val="004A5618"/>
    <w:rsid w:val="004B65FA"/>
    <w:rsid w:val="004B6B7E"/>
    <w:rsid w:val="004C33D9"/>
    <w:rsid w:val="004C668D"/>
    <w:rsid w:val="004E44E3"/>
    <w:rsid w:val="004F6310"/>
    <w:rsid w:val="00503D87"/>
    <w:rsid w:val="0051268F"/>
    <w:rsid w:val="0054173E"/>
    <w:rsid w:val="00560085"/>
    <w:rsid w:val="005766D6"/>
    <w:rsid w:val="005835CF"/>
    <w:rsid w:val="005871C6"/>
    <w:rsid w:val="005A4BA4"/>
    <w:rsid w:val="005A5551"/>
    <w:rsid w:val="005B19F5"/>
    <w:rsid w:val="005E71E2"/>
    <w:rsid w:val="005F1800"/>
    <w:rsid w:val="005F74D9"/>
    <w:rsid w:val="00600538"/>
    <w:rsid w:val="00621F5E"/>
    <w:rsid w:val="006238F9"/>
    <w:rsid w:val="0063039F"/>
    <w:rsid w:val="006344E7"/>
    <w:rsid w:val="00643CBE"/>
    <w:rsid w:val="00650F4A"/>
    <w:rsid w:val="00651FE9"/>
    <w:rsid w:val="006524D0"/>
    <w:rsid w:val="0066336C"/>
    <w:rsid w:val="00663A6A"/>
    <w:rsid w:val="00672691"/>
    <w:rsid w:val="00675732"/>
    <w:rsid w:val="00675AA3"/>
    <w:rsid w:val="0068141E"/>
    <w:rsid w:val="00683364"/>
    <w:rsid w:val="00692E44"/>
    <w:rsid w:val="00692E5D"/>
    <w:rsid w:val="006A375A"/>
    <w:rsid w:val="006A6E81"/>
    <w:rsid w:val="006B71E4"/>
    <w:rsid w:val="006D46F4"/>
    <w:rsid w:val="006E5D13"/>
    <w:rsid w:val="006F6DAC"/>
    <w:rsid w:val="00701C1E"/>
    <w:rsid w:val="00701F55"/>
    <w:rsid w:val="00706FC1"/>
    <w:rsid w:val="00724168"/>
    <w:rsid w:val="007250E4"/>
    <w:rsid w:val="007421FD"/>
    <w:rsid w:val="00744E93"/>
    <w:rsid w:val="0075234F"/>
    <w:rsid w:val="00752406"/>
    <w:rsid w:val="007529A3"/>
    <w:rsid w:val="00762D28"/>
    <w:rsid w:val="007735F7"/>
    <w:rsid w:val="00782167"/>
    <w:rsid w:val="0078349C"/>
    <w:rsid w:val="00784698"/>
    <w:rsid w:val="00793C4E"/>
    <w:rsid w:val="00797176"/>
    <w:rsid w:val="00797E8F"/>
    <w:rsid w:val="007C24E8"/>
    <w:rsid w:val="007D0D98"/>
    <w:rsid w:val="007D1A22"/>
    <w:rsid w:val="007D1E1C"/>
    <w:rsid w:val="007D49C5"/>
    <w:rsid w:val="007D6F23"/>
    <w:rsid w:val="007E7E4E"/>
    <w:rsid w:val="007F6F42"/>
    <w:rsid w:val="00810665"/>
    <w:rsid w:val="00821536"/>
    <w:rsid w:val="0082327A"/>
    <w:rsid w:val="00827C56"/>
    <w:rsid w:val="00836A12"/>
    <w:rsid w:val="00840E4F"/>
    <w:rsid w:val="00857679"/>
    <w:rsid w:val="00864406"/>
    <w:rsid w:val="008673F9"/>
    <w:rsid w:val="00872506"/>
    <w:rsid w:val="008761D6"/>
    <w:rsid w:val="0087724D"/>
    <w:rsid w:val="0088007A"/>
    <w:rsid w:val="00890E2C"/>
    <w:rsid w:val="008951FC"/>
    <w:rsid w:val="00897B7B"/>
    <w:rsid w:val="008A4B8A"/>
    <w:rsid w:val="008A5463"/>
    <w:rsid w:val="008A6207"/>
    <w:rsid w:val="008C1353"/>
    <w:rsid w:val="008F1AA3"/>
    <w:rsid w:val="008F2C3C"/>
    <w:rsid w:val="008F47F9"/>
    <w:rsid w:val="00900E95"/>
    <w:rsid w:val="0090291B"/>
    <w:rsid w:val="00906F0D"/>
    <w:rsid w:val="00907E65"/>
    <w:rsid w:val="00911612"/>
    <w:rsid w:val="00913196"/>
    <w:rsid w:val="00920922"/>
    <w:rsid w:val="00920D00"/>
    <w:rsid w:val="0092595F"/>
    <w:rsid w:val="00931F6A"/>
    <w:rsid w:val="009603B1"/>
    <w:rsid w:val="009613A7"/>
    <w:rsid w:val="0096176A"/>
    <w:rsid w:val="00964C70"/>
    <w:rsid w:val="00971CE7"/>
    <w:rsid w:val="009956D1"/>
    <w:rsid w:val="00997009"/>
    <w:rsid w:val="009A6E25"/>
    <w:rsid w:val="009C3118"/>
    <w:rsid w:val="009D5B25"/>
    <w:rsid w:val="009D6942"/>
    <w:rsid w:val="009F01E9"/>
    <w:rsid w:val="009F4523"/>
    <w:rsid w:val="00A21B20"/>
    <w:rsid w:val="00A279EB"/>
    <w:rsid w:val="00A30067"/>
    <w:rsid w:val="00A325D8"/>
    <w:rsid w:val="00A33BE7"/>
    <w:rsid w:val="00A3719A"/>
    <w:rsid w:val="00A6030E"/>
    <w:rsid w:val="00A60CCB"/>
    <w:rsid w:val="00A717D5"/>
    <w:rsid w:val="00A73855"/>
    <w:rsid w:val="00A764C3"/>
    <w:rsid w:val="00A80BCF"/>
    <w:rsid w:val="00A8365E"/>
    <w:rsid w:val="00A94547"/>
    <w:rsid w:val="00A97F46"/>
    <w:rsid w:val="00AB124E"/>
    <w:rsid w:val="00AE1CBF"/>
    <w:rsid w:val="00AE4047"/>
    <w:rsid w:val="00AE5FAE"/>
    <w:rsid w:val="00AE72F1"/>
    <w:rsid w:val="00AF44E6"/>
    <w:rsid w:val="00B04793"/>
    <w:rsid w:val="00B067D0"/>
    <w:rsid w:val="00B07591"/>
    <w:rsid w:val="00B13685"/>
    <w:rsid w:val="00B1515F"/>
    <w:rsid w:val="00B201D0"/>
    <w:rsid w:val="00B3041C"/>
    <w:rsid w:val="00B31518"/>
    <w:rsid w:val="00B32FA2"/>
    <w:rsid w:val="00B341FF"/>
    <w:rsid w:val="00B5020E"/>
    <w:rsid w:val="00B54401"/>
    <w:rsid w:val="00B75389"/>
    <w:rsid w:val="00B76D1D"/>
    <w:rsid w:val="00B969C6"/>
    <w:rsid w:val="00BA29E6"/>
    <w:rsid w:val="00BE0771"/>
    <w:rsid w:val="00BE4943"/>
    <w:rsid w:val="00C26831"/>
    <w:rsid w:val="00C46E45"/>
    <w:rsid w:val="00C565A2"/>
    <w:rsid w:val="00C57061"/>
    <w:rsid w:val="00C75513"/>
    <w:rsid w:val="00C84BFB"/>
    <w:rsid w:val="00C855E9"/>
    <w:rsid w:val="00C85D62"/>
    <w:rsid w:val="00C8654A"/>
    <w:rsid w:val="00C94F55"/>
    <w:rsid w:val="00C95B45"/>
    <w:rsid w:val="00C978BD"/>
    <w:rsid w:val="00CB2455"/>
    <w:rsid w:val="00CB3A80"/>
    <w:rsid w:val="00CB6E08"/>
    <w:rsid w:val="00CC3CBB"/>
    <w:rsid w:val="00CC5F2E"/>
    <w:rsid w:val="00CF74CF"/>
    <w:rsid w:val="00CF7BDC"/>
    <w:rsid w:val="00D0630B"/>
    <w:rsid w:val="00D06E0B"/>
    <w:rsid w:val="00D13A04"/>
    <w:rsid w:val="00D31EE9"/>
    <w:rsid w:val="00D41AEA"/>
    <w:rsid w:val="00D434BC"/>
    <w:rsid w:val="00D46279"/>
    <w:rsid w:val="00D55153"/>
    <w:rsid w:val="00D55CC4"/>
    <w:rsid w:val="00D906C0"/>
    <w:rsid w:val="00D91682"/>
    <w:rsid w:val="00D92061"/>
    <w:rsid w:val="00D92CC4"/>
    <w:rsid w:val="00DA60BA"/>
    <w:rsid w:val="00DB695A"/>
    <w:rsid w:val="00DC156B"/>
    <w:rsid w:val="00DC4580"/>
    <w:rsid w:val="00DC7FA4"/>
    <w:rsid w:val="00DE3B2B"/>
    <w:rsid w:val="00DF1F8A"/>
    <w:rsid w:val="00DF6876"/>
    <w:rsid w:val="00DF7F4B"/>
    <w:rsid w:val="00E072D5"/>
    <w:rsid w:val="00E32DB4"/>
    <w:rsid w:val="00E4225B"/>
    <w:rsid w:val="00E42F2D"/>
    <w:rsid w:val="00E459F3"/>
    <w:rsid w:val="00E463DA"/>
    <w:rsid w:val="00E465BF"/>
    <w:rsid w:val="00E510F3"/>
    <w:rsid w:val="00E627D2"/>
    <w:rsid w:val="00E7040A"/>
    <w:rsid w:val="00E72BCA"/>
    <w:rsid w:val="00E93EFF"/>
    <w:rsid w:val="00E97B38"/>
    <w:rsid w:val="00EA0315"/>
    <w:rsid w:val="00EA2E6F"/>
    <w:rsid w:val="00EB6F94"/>
    <w:rsid w:val="00F04B59"/>
    <w:rsid w:val="00F05B53"/>
    <w:rsid w:val="00F401FB"/>
    <w:rsid w:val="00F51A70"/>
    <w:rsid w:val="00F5257C"/>
    <w:rsid w:val="00F52629"/>
    <w:rsid w:val="00F55BD0"/>
    <w:rsid w:val="00F62189"/>
    <w:rsid w:val="00F67AE8"/>
    <w:rsid w:val="00F76A5B"/>
    <w:rsid w:val="00FA4267"/>
    <w:rsid w:val="00FB7C64"/>
    <w:rsid w:val="00FC5F6E"/>
    <w:rsid w:val="00FD2190"/>
    <w:rsid w:val="00FD778D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7591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7421F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4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rsid w:val="00793C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2541A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rsid w:val="00BA29E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190"/>
  </w:style>
  <w:style w:type="paragraph" w:styleId="a7">
    <w:name w:val="footer"/>
    <w:basedOn w:val="a"/>
    <w:link w:val="a8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190"/>
  </w:style>
  <w:style w:type="character" w:customStyle="1" w:styleId="Bodytext2">
    <w:name w:val="Body text (2)_"/>
    <w:basedOn w:val="a0"/>
    <w:link w:val="Bodytext21"/>
    <w:uiPriority w:val="99"/>
    <w:locked/>
    <w:rsid w:val="002C4A8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C4A84"/>
    <w:pPr>
      <w:shd w:val="clear" w:color="auto" w:fill="FFFFFF"/>
      <w:spacing w:after="48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7">
    <w:name w:val="Сетка таблицы7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810665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78469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8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46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3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table" w:customStyle="1" w:styleId="9">
    <w:name w:val="Сетка таблицы9"/>
    <w:basedOn w:val="a1"/>
    <w:next w:val="a4"/>
    <w:rsid w:val="00663A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4"/>
    <w:uiPriority w:val="59"/>
    <w:rsid w:val="00663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7591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7421F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742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rsid w:val="00793C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rsid w:val="002541A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4"/>
    <w:rsid w:val="0087724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4"/>
    <w:rsid w:val="00BA29E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2190"/>
  </w:style>
  <w:style w:type="paragraph" w:styleId="a7">
    <w:name w:val="footer"/>
    <w:basedOn w:val="a"/>
    <w:link w:val="a8"/>
    <w:uiPriority w:val="99"/>
    <w:unhideWhenUsed/>
    <w:rsid w:val="00FD2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2190"/>
  </w:style>
  <w:style w:type="character" w:customStyle="1" w:styleId="Bodytext2">
    <w:name w:val="Body text (2)_"/>
    <w:basedOn w:val="a0"/>
    <w:link w:val="Bodytext21"/>
    <w:uiPriority w:val="99"/>
    <w:locked/>
    <w:rsid w:val="002C4A8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2C4A84"/>
    <w:pPr>
      <w:shd w:val="clear" w:color="auto" w:fill="FFFFFF"/>
      <w:spacing w:after="4800" w:line="322" w:lineRule="exac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customStyle="1" w:styleId="7">
    <w:name w:val="Сетка таблицы7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C85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C85D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810665"/>
    <w:rPr>
      <w:color w:val="0000FF"/>
      <w:u w:val="single"/>
    </w:rPr>
  </w:style>
  <w:style w:type="character" w:styleId="aa">
    <w:name w:val="Placeholder Text"/>
    <w:basedOn w:val="a0"/>
    <w:uiPriority w:val="99"/>
    <w:semiHidden/>
    <w:rsid w:val="00784698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8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46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3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table" w:customStyle="1" w:styleId="9">
    <w:name w:val="Сетка таблицы9"/>
    <w:basedOn w:val="a1"/>
    <w:next w:val="a4"/>
    <w:rsid w:val="00663A6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0"/>
    <w:basedOn w:val="a1"/>
    <w:next w:val="a4"/>
    <w:uiPriority w:val="59"/>
    <w:rsid w:val="00663A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6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pitpor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ase.garant.ru" TargetMode="Externa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93F0F-7F1D-481E-A24C-CC521BE03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12481</Words>
  <Characters>71146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40</cp:revision>
  <cp:lastPrinted>2020-03-25T11:51:00Z</cp:lastPrinted>
  <dcterms:created xsi:type="dcterms:W3CDTF">2019-12-28T20:45:00Z</dcterms:created>
  <dcterms:modified xsi:type="dcterms:W3CDTF">2025-10-28T09:20:00Z</dcterms:modified>
</cp:coreProperties>
</file>